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A36903" w:rsidRPr="00D26836" w14:paraId="7941D6C2" w14:textId="77777777" w:rsidTr="003C1D24">
        <w:trPr>
          <w:trHeight w:val="2261"/>
        </w:trPr>
        <w:tc>
          <w:tcPr>
            <w:tcW w:w="5076" w:type="dxa"/>
          </w:tcPr>
          <w:p w14:paraId="398E831E" w14:textId="47616383"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</w:t>
            </w:r>
          </w:p>
          <w:p w14:paraId="38BB916F" w14:textId="77777777" w:rsidR="00A442A4" w:rsidRPr="00D26836" w:rsidRDefault="00A442A4" w:rsidP="00A442A4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Первый заместитель директора – </w:t>
            </w:r>
          </w:p>
          <w:p w14:paraId="0EC72113" w14:textId="77777777" w:rsidR="00A442A4" w:rsidRDefault="00A442A4" w:rsidP="00A442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D26836">
              <w:rPr>
                <w:sz w:val="26"/>
                <w:szCs w:val="26"/>
              </w:rPr>
              <w:t xml:space="preserve">лавный инженер </w:t>
            </w:r>
            <w:r>
              <w:rPr>
                <w:sz w:val="26"/>
                <w:szCs w:val="26"/>
              </w:rPr>
              <w:t>филиала</w:t>
            </w:r>
          </w:p>
          <w:p w14:paraId="084C8FE7" w14:textId="77777777" w:rsidR="00A442A4" w:rsidRDefault="00A442A4" w:rsidP="00A442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ПАО </w:t>
            </w:r>
            <w:r w:rsidRPr="00D26836">
              <w:rPr>
                <w:sz w:val="26"/>
                <w:szCs w:val="26"/>
              </w:rPr>
              <w:t>«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 и</w:t>
            </w:r>
          </w:p>
          <w:p w14:paraId="7C3934A8" w14:textId="77777777" w:rsidR="00A442A4" w:rsidRPr="00D26836" w:rsidRDefault="00A442A4" w:rsidP="00A442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Приволжье</w:t>
            </w:r>
            <w:r w:rsidRPr="00D26836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- </w:t>
            </w:r>
            <w:r w:rsidRPr="00D26836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Мариэнерго</w:t>
            </w:r>
            <w:r w:rsidRPr="00D26836">
              <w:rPr>
                <w:sz w:val="26"/>
                <w:szCs w:val="26"/>
              </w:rPr>
              <w:t>»</w:t>
            </w:r>
          </w:p>
          <w:p w14:paraId="39A60386" w14:textId="77777777" w:rsidR="00A442A4" w:rsidRPr="00D26836" w:rsidRDefault="00A442A4" w:rsidP="00A442A4">
            <w:pPr>
              <w:rPr>
                <w:sz w:val="26"/>
                <w:szCs w:val="26"/>
              </w:rPr>
            </w:pPr>
          </w:p>
          <w:p w14:paraId="30E1F423" w14:textId="77777777" w:rsidR="00A442A4" w:rsidRPr="00D26836" w:rsidRDefault="00A442A4" w:rsidP="00A442A4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14:paraId="675FAEFD" w14:textId="77777777" w:rsidR="00A442A4" w:rsidRPr="00D26836" w:rsidRDefault="00A442A4" w:rsidP="00A442A4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________________ /</w:t>
            </w:r>
            <w:r w:rsidRPr="006B4D3C">
              <w:rPr>
                <w:sz w:val="26"/>
                <w:szCs w:val="26"/>
              </w:rPr>
              <w:t>Ю.Ю. Егошин</w:t>
            </w:r>
            <w:r w:rsidRPr="00D26836">
              <w:rPr>
                <w:sz w:val="26"/>
                <w:szCs w:val="26"/>
              </w:rPr>
              <w:t>/</w:t>
            </w:r>
          </w:p>
          <w:p w14:paraId="5CC91CAA" w14:textId="77777777" w:rsidR="00A442A4" w:rsidRPr="00D26836" w:rsidRDefault="00A442A4" w:rsidP="00A442A4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 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  </w:t>
            </w:r>
            <w:r>
              <w:rPr>
                <w:sz w:val="26"/>
                <w:szCs w:val="26"/>
                <w:vertAlign w:val="superscript"/>
              </w:rPr>
              <w:t xml:space="preserve">  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   (расшифровка)</w:t>
            </w:r>
          </w:p>
          <w:p w14:paraId="1BA89A7E" w14:textId="32010011" w:rsidR="00A36903" w:rsidRPr="00D26836" w:rsidRDefault="00A442A4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>
              <w:rPr>
                <w:sz w:val="26"/>
                <w:szCs w:val="26"/>
              </w:rPr>
              <w:t>2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14:paraId="2E3BA6B8" w14:textId="77777777"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14:paraId="4177BD9B" w14:textId="77777777"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Заместитель директора по инвестиционной деятельности </w:t>
            </w:r>
          </w:p>
          <w:p w14:paraId="29B1B834" w14:textId="514E5547"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филиала </w:t>
            </w:r>
            <w:r w:rsidR="00FE1C70">
              <w:rPr>
                <w:sz w:val="26"/>
                <w:szCs w:val="26"/>
              </w:rPr>
              <w:t xml:space="preserve">ПАО </w:t>
            </w:r>
            <w:r w:rsidR="00FE1C70" w:rsidRPr="00D26836">
              <w:rPr>
                <w:sz w:val="26"/>
                <w:szCs w:val="26"/>
              </w:rPr>
              <w:t>«</w:t>
            </w:r>
            <w:proofErr w:type="spellStart"/>
            <w:r w:rsidR="00FE1C70">
              <w:rPr>
                <w:sz w:val="26"/>
                <w:szCs w:val="26"/>
              </w:rPr>
              <w:t>Россети</w:t>
            </w:r>
            <w:proofErr w:type="spellEnd"/>
            <w:r w:rsidR="00FE1C70">
              <w:rPr>
                <w:sz w:val="26"/>
                <w:szCs w:val="26"/>
              </w:rPr>
              <w:t xml:space="preserve"> Центр и Приволжье</w:t>
            </w:r>
            <w:r w:rsidR="00FE1C70" w:rsidRPr="00D26836">
              <w:rPr>
                <w:sz w:val="26"/>
                <w:szCs w:val="26"/>
              </w:rPr>
              <w:t>»</w:t>
            </w:r>
            <w:r w:rsidR="00FE1C70">
              <w:rPr>
                <w:sz w:val="26"/>
                <w:szCs w:val="26"/>
              </w:rPr>
              <w:t xml:space="preserve"> - </w:t>
            </w:r>
            <w:r w:rsidR="00FE1C70" w:rsidRPr="00D26836">
              <w:rPr>
                <w:sz w:val="26"/>
                <w:szCs w:val="26"/>
              </w:rPr>
              <w:t>«</w:t>
            </w:r>
            <w:r w:rsidR="00FE1C70">
              <w:rPr>
                <w:sz w:val="26"/>
                <w:szCs w:val="26"/>
              </w:rPr>
              <w:t>Мариэнерго</w:t>
            </w:r>
            <w:r w:rsidR="00FE1C70" w:rsidRPr="00D26836">
              <w:rPr>
                <w:sz w:val="26"/>
                <w:szCs w:val="26"/>
              </w:rPr>
              <w:t>»</w:t>
            </w:r>
          </w:p>
          <w:p w14:paraId="21F47504" w14:textId="77777777" w:rsidR="00A36903" w:rsidRPr="00D26836" w:rsidRDefault="00A36903" w:rsidP="002B793B">
            <w:pPr>
              <w:rPr>
                <w:sz w:val="26"/>
                <w:szCs w:val="26"/>
              </w:rPr>
            </w:pPr>
          </w:p>
          <w:p w14:paraId="3A39D0ED" w14:textId="77777777" w:rsidR="008E4834" w:rsidRPr="00D26836" w:rsidRDefault="008E4834" w:rsidP="002B793B">
            <w:pPr>
              <w:rPr>
                <w:sz w:val="26"/>
                <w:szCs w:val="26"/>
              </w:rPr>
            </w:pPr>
          </w:p>
          <w:p w14:paraId="5710EFF5" w14:textId="7FEFE728"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  <w:r w:rsidR="00FE1C70" w:rsidRPr="00D26836">
              <w:rPr>
                <w:sz w:val="26"/>
                <w:szCs w:val="26"/>
              </w:rPr>
              <w:t>________________</w:t>
            </w:r>
            <w:r w:rsidRPr="00D26836">
              <w:rPr>
                <w:sz w:val="26"/>
                <w:szCs w:val="26"/>
              </w:rPr>
              <w:t xml:space="preserve"> </w:t>
            </w:r>
            <w:r w:rsidR="00FE1C70" w:rsidRPr="00D26836">
              <w:rPr>
                <w:sz w:val="26"/>
                <w:szCs w:val="26"/>
              </w:rPr>
              <w:t>/</w:t>
            </w:r>
            <w:r w:rsidR="00FE1C70" w:rsidRPr="006B4D3C">
              <w:rPr>
                <w:sz w:val="26"/>
                <w:szCs w:val="26"/>
              </w:rPr>
              <w:t>А.А. Кочев</w:t>
            </w:r>
            <w:r w:rsidRPr="00D26836">
              <w:rPr>
                <w:sz w:val="26"/>
                <w:szCs w:val="26"/>
              </w:rPr>
              <w:t>/</w:t>
            </w:r>
          </w:p>
          <w:p w14:paraId="3FD27E5E" w14:textId="3183EB15"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</w:t>
            </w:r>
            <w:r w:rsidR="00FE1C70">
              <w:rPr>
                <w:sz w:val="26"/>
                <w:szCs w:val="26"/>
                <w:vertAlign w:val="superscript"/>
              </w:rPr>
              <w:t xml:space="preserve">  </w:t>
            </w:r>
            <w:r w:rsidRPr="00D26836">
              <w:rPr>
                <w:sz w:val="26"/>
                <w:szCs w:val="26"/>
                <w:vertAlign w:val="superscript"/>
              </w:rPr>
              <w:t xml:space="preserve"> </w:t>
            </w:r>
            <w:r w:rsidR="00A53E05">
              <w:rPr>
                <w:sz w:val="26"/>
                <w:szCs w:val="26"/>
                <w:vertAlign w:val="superscript"/>
              </w:rPr>
              <w:t xml:space="preserve">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         (расшифровка)</w:t>
            </w:r>
          </w:p>
          <w:p w14:paraId="0946B95D" w14:textId="08FE1AA2" w:rsidR="00A36903" w:rsidRPr="00D26836" w:rsidRDefault="00A36903" w:rsidP="00A442A4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« ____ » ______________ </w:t>
            </w:r>
            <w:r w:rsidR="00C40B66" w:rsidRPr="00D26836">
              <w:rPr>
                <w:sz w:val="26"/>
                <w:szCs w:val="26"/>
              </w:rPr>
              <w:t>20</w:t>
            </w:r>
            <w:r w:rsidR="00A442A4">
              <w:rPr>
                <w:sz w:val="26"/>
                <w:szCs w:val="26"/>
              </w:rPr>
              <w:t>22</w:t>
            </w:r>
            <w:r w:rsidR="00A442A4" w:rsidRPr="00D26836">
              <w:rPr>
                <w:sz w:val="26"/>
                <w:szCs w:val="26"/>
              </w:rPr>
              <w:t xml:space="preserve"> </w:t>
            </w:r>
            <w:r w:rsidRPr="00D26836">
              <w:rPr>
                <w:sz w:val="26"/>
                <w:szCs w:val="26"/>
              </w:rPr>
              <w:t>г.</w:t>
            </w:r>
          </w:p>
        </w:tc>
      </w:tr>
    </w:tbl>
    <w:p w14:paraId="6DD8D699" w14:textId="77777777" w:rsidR="00730DE3" w:rsidRPr="00D26836" w:rsidRDefault="00730DE3" w:rsidP="002B793B">
      <w:pPr>
        <w:pStyle w:val="21"/>
        <w:ind w:left="0" w:firstLine="567"/>
        <w:rPr>
          <w:sz w:val="26"/>
          <w:szCs w:val="26"/>
        </w:rPr>
      </w:pPr>
    </w:p>
    <w:p w14:paraId="32AD8AD1" w14:textId="77777777" w:rsidR="00730DE3" w:rsidRPr="00D26836" w:rsidRDefault="00730DE3" w:rsidP="002B793B">
      <w:pPr>
        <w:ind w:firstLine="567"/>
        <w:rPr>
          <w:sz w:val="26"/>
          <w:szCs w:val="26"/>
        </w:rPr>
      </w:pPr>
    </w:p>
    <w:p w14:paraId="46B348AB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66F7B2AB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478E2F33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4B592A4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4C7729F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62851DD1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27D5D5E3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17B1BB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AE3026F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1E15D0C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6DBB97F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0C182EC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7AB48B0" w14:textId="77777777" w:rsidR="005F3D5D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D26836">
        <w:rPr>
          <w:sz w:val="26"/>
          <w:szCs w:val="26"/>
        </w:rPr>
        <w:t>ТЕХНИЧЕСКОЕ ЗАДАНИЕ</w:t>
      </w:r>
      <w:r w:rsidR="005F3D5D">
        <w:rPr>
          <w:sz w:val="26"/>
          <w:szCs w:val="26"/>
        </w:rPr>
        <w:t xml:space="preserve"> </w:t>
      </w:r>
    </w:p>
    <w:p w14:paraId="2AC86763" w14:textId="30F2D8D5" w:rsidR="00730DE3" w:rsidRPr="005F3D5D" w:rsidRDefault="005F3D5D" w:rsidP="002B793B">
      <w:pPr>
        <w:pStyle w:val="2"/>
        <w:numPr>
          <w:ilvl w:val="0"/>
          <w:numId w:val="0"/>
        </w:numPr>
        <w:rPr>
          <w:szCs w:val="26"/>
        </w:rPr>
      </w:pPr>
      <w:r w:rsidRPr="005F3D5D">
        <w:rPr>
          <w:szCs w:val="24"/>
        </w:rPr>
        <w:t>№</w:t>
      </w:r>
      <w:r w:rsidRPr="005F3D5D">
        <w:rPr>
          <w:szCs w:val="24"/>
          <w:lang w:val="en-US"/>
        </w:rPr>
        <w:t> </w:t>
      </w:r>
      <w:r w:rsidR="00D37B5A" w:rsidRPr="00D37B5A">
        <w:rPr>
          <w:szCs w:val="24"/>
        </w:rPr>
        <w:t>ТЗ/12/2022/18/1</w:t>
      </w:r>
      <w:r w:rsidRPr="005F3D5D">
        <w:rPr>
          <w:szCs w:val="24"/>
        </w:rPr>
        <w:t xml:space="preserve"> от </w:t>
      </w:r>
      <w:r w:rsidR="00D37B5A">
        <w:rPr>
          <w:szCs w:val="24"/>
        </w:rPr>
        <w:t>25.11.2022</w:t>
      </w:r>
    </w:p>
    <w:p w14:paraId="6532F7A9" w14:textId="77A1C24A" w:rsidR="00730DE3" w:rsidRPr="00D26836" w:rsidRDefault="00250E51" w:rsidP="002B793B">
      <w:pPr>
        <w:ind w:firstLine="567"/>
        <w:jc w:val="center"/>
        <w:rPr>
          <w:sz w:val="26"/>
          <w:szCs w:val="26"/>
        </w:rPr>
      </w:pPr>
      <w:r w:rsidRPr="00D26836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</w:t>
      </w:r>
      <w:r w:rsidR="005F3D5D" w:rsidRPr="00D26836">
        <w:rPr>
          <w:sz w:val="26"/>
          <w:szCs w:val="26"/>
        </w:rPr>
        <w:t>объектов</w:t>
      </w:r>
      <w:r w:rsidR="00973312" w:rsidRPr="00973312">
        <w:rPr>
          <w:sz w:val="26"/>
          <w:szCs w:val="26"/>
        </w:rPr>
        <w:t xml:space="preserve"> </w:t>
      </w:r>
      <w:r w:rsidR="00973312">
        <w:rPr>
          <w:sz w:val="26"/>
          <w:szCs w:val="26"/>
        </w:rPr>
        <w:t>Оршанского</w:t>
      </w:r>
      <w:r w:rsidR="00973312" w:rsidRPr="00AC3B23">
        <w:rPr>
          <w:sz w:val="26"/>
          <w:szCs w:val="26"/>
        </w:rPr>
        <w:t xml:space="preserve"> РЭС</w:t>
      </w:r>
      <w:r w:rsidR="005F3D5D" w:rsidRPr="005F3D5D">
        <w:rPr>
          <w:sz w:val="26"/>
          <w:szCs w:val="26"/>
        </w:rPr>
        <w:t xml:space="preserve"> </w:t>
      </w:r>
      <w:r w:rsidR="005F3D5D" w:rsidRPr="00D26836">
        <w:rPr>
          <w:sz w:val="26"/>
          <w:szCs w:val="26"/>
        </w:rPr>
        <w:t>филиала</w:t>
      </w:r>
      <w:r w:rsidRPr="00D26836">
        <w:rPr>
          <w:sz w:val="26"/>
          <w:szCs w:val="26"/>
        </w:rPr>
        <w:t xml:space="preserve"> ПАО </w:t>
      </w:r>
      <w:r w:rsidR="00B42BC5" w:rsidRPr="00D26836">
        <w:rPr>
          <w:sz w:val="26"/>
          <w:szCs w:val="26"/>
        </w:rPr>
        <w:t>«</w:t>
      </w:r>
      <w:proofErr w:type="spellStart"/>
      <w:r w:rsidR="00B42BC5">
        <w:rPr>
          <w:sz w:val="26"/>
          <w:szCs w:val="26"/>
        </w:rPr>
        <w:t>Россети</w:t>
      </w:r>
      <w:proofErr w:type="spellEnd"/>
      <w:r w:rsidR="00B42BC5">
        <w:rPr>
          <w:sz w:val="26"/>
          <w:szCs w:val="26"/>
        </w:rPr>
        <w:t xml:space="preserve"> Центр и Приволжье</w:t>
      </w:r>
      <w:r w:rsidR="00B42BC5" w:rsidRPr="00D26836">
        <w:rPr>
          <w:sz w:val="26"/>
          <w:szCs w:val="26"/>
        </w:rPr>
        <w:t>»</w:t>
      </w:r>
      <w:r w:rsidR="00B42BC5">
        <w:rPr>
          <w:sz w:val="26"/>
          <w:szCs w:val="26"/>
        </w:rPr>
        <w:t xml:space="preserve"> -</w:t>
      </w:r>
      <w:r w:rsidR="00B42BC5" w:rsidRPr="00D26836">
        <w:rPr>
          <w:sz w:val="26"/>
          <w:szCs w:val="26"/>
        </w:rPr>
        <w:t xml:space="preserve"> </w:t>
      </w:r>
      <w:r w:rsidR="00A36903" w:rsidRPr="00D26836">
        <w:rPr>
          <w:sz w:val="26"/>
          <w:szCs w:val="26"/>
        </w:rPr>
        <w:t>«</w:t>
      </w:r>
      <w:r w:rsidR="00B42BC5">
        <w:rPr>
          <w:sz w:val="26"/>
          <w:szCs w:val="26"/>
        </w:rPr>
        <w:t>Мариэнерго</w:t>
      </w:r>
      <w:r w:rsidR="00A36903" w:rsidRPr="00D26836">
        <w:rPr>
          <w:sz w:val="26"/>
          <w:szCs w:val="26"/>
        </w:rPr>
        <w:t>»</w:t>
      </w:r>
    </w:p>
    <w:p w14:paraId="6F53FF29" w14:textId="77777777" w:rsidR="00250E51" w:rsidRPr="00D26836" w:rsidRDefault="00250E51" w:rsidP="002B793B">
      <w:pPr>
        <w:ind w:firstLine="567"/>
        <w:rPr>
          <w:sz w:val="26"/>
          <w:szCs w:val="26"/>
        </w:rPr>
      </w:pPr>
    </w:p>
    <w:p w14:paraId="0470AFE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218C28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AEB82D2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8067ABE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2B9FBDAA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2A3BF94D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9D7D0F1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4777A2D0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3ADE9AA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1EA125F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1BCFAAC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8D6FC6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A9D6457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431F398B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1FEF5E78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D07D452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0692680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CF6FF1A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36DF693" w14:textId="77777777"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14:paraId="085EDE15" w14:textId="0D760A92"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Инвестиционная программа филиала </w:t>
      </w:r>
      <w:r w:rsidR="00B42BC5" w:rsidRPr="00D26836">
        <w:rPr>
          <w:sz w:val="26"/>
          <w:szCs w:val="26"/>
        </w:rPr>
        <w:t>ПАО «</w:t>
      </w:r>
      <w:proofErr w:type="spellStart"/>
      <w:r w:rsidR="00B42BC5">
        <w:rPr>
          <w:sz w:val="26"/>
          <w:szCs w:val="26"/>
        </w:rPr>
        <w:t>Россети</w:t>
      </w:r>
      <w:proofErr w:type="spellEnd"/>
      <w:r w:rsidR="00B42BC5">
        <w:rPr>
          <w:sz w:val="26"/>
          <w:szCs w:val="26"/>
        </w:rPr>
        <w:t xml:space="preserve"> Центр и Приволжье</w:t>
      </w:r>
      <w:r w:rsidR="00B42BC5" w:rsidRPr="00D26836">
        <w:rPr>
          <w:sz w:val="26"/>
          <w:szCs w:val="26"/>
        </w:rPr>
        <w:t>»</w:t>
      </w:r>
      <w:r w:rsidR="00B42BC5">
        <w:rPr>
          <w:sz w:val="26"/>
          <w:szCs w:val="26"/>
        </w:rPr>
        <w:t xml:space="preserve"> -</w:t>
      </w:r>
      <w:r w:rsidR="00B42BC5" w:rsidRPr="00D26836">
        <w:rPr>
          <w:sz w:val="26"/>
          <w:szCs w:val="26"/>
        </w:rPr>
        <w:t xml:space="preserve"> «</w:t>
      </w:r>
      <w:r w:rsidR="00B42BC5">
        <w:rPr>
          <w:sz w:val="26"/>
          <w:szCs w:val="26"/>
        </w:rPr>
        <w:t>Мариэнерго</w:t>
      </w:r>
      <w:r w:rsidR="00B42BC5" w:rsidRPr="00D26836">
        <w:rPr>
          <w:sz w:val="26"/>
          <w:szCs w:val="26"/>
        </w:rPr>
        <w:t>»</w:t>
      </w:r>
      <w:r w:rsidRPr="00D26836">
        <w:rPr>
          <w:bCs/>
          <w:iCs/>
          <w:sz w:val="26"/>
          <w:szCs w:val="26"/>
        </w:rPr>
        <w:t>.</w:t>
      </w:r>
    </w:p>
    <w:p w14:paraId="3A7A809B" w14:textId="77777777"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14:paraId="297E8DE3" w14:textId="45F2481E"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14:paraId="7716132E" w14:textId="77777777"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D26836" w14:paraId="13B844D8" w14:textId="77777777" w:rsidTr="00C66A76">
        <w:trPr>
          <w:cantSplit/>
          <w:trHeight w:val="20"/>
        </w:trPr>
        <w:tc>
          <w:tcPr>
            <w:tcW w:w="2237" w:type="pct"/>
            <w:vAlign w:val="center"/>
          </w:tcPr>
          <w:p w14:paraId="24EAC41F" w14:textId="77777777" w:rsidR="00C66A76" w:rsidRPr="00D26836" w:rsidRDefault="00C66A76" w:rsidP="006B4D3C">
            <w:pPr>
              <w:pStyle w:val="a3"/>
              <w:tabs>
                <w:tab w:val="left" w:pos="1418"/>
              </w:tabs>
              <w:ind w:left="0" w:firstLine="0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14:paraId="5D72AF34" w14:textId="77777777" w:rsidR="00C66A76" w:rsidRPr="00D26836" w:rsidRDefault="00C66A76" w:rsidP="006B4D3C">
            <w:pPr>
              <w:pStyle w:val="a3"/>
              <w:tabs>
                <w:tab w:val="left" w:pos="1418"/>
              </w:tabs>
              <w:ind w:left="0" w:firstLine="0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B42BC5" w:rsidRPr="00D26836" w14:paraId="189C3DBD" w14:textId="77777777" w:rsidTr="008E3CEC">
        <w:trPr>
          <w:cantSplit/>
          <w:trHeight w:val="779"/>
        </w:trPr>
        <w:tc>
          <w:tcPr>
            <w:tcW w:w="2237" w:type="pct"/>
            <w:vAlign w:val="center"/>
          </w:tcPr>
          <w:p w14:paraId="1F35DBFA" w14:textId="1A1BCA46" w:rsidR="00B42BC5" w:rsidRPr="00D26836" w:rsidRDefault="00B42BC5" w:rsidP="006B4D3C">
            <w:pPr>
              <w:pStyle w:val="a3"/>
              <w:tabs>
                <w:tab w:val="left" w:pos="1418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Республика Марий Эл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C090" w14:textId="60A790F0" w:rsidR="00B42BC5" w:rsidRPr="00D26836" w:rsidRDefault="00B42BC5" w:rsidP="006B4D3C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Оршанский</w:t>
            </w:r>
          </w:p>
        </w:tc>
      </w:tr>
    </w:tbl>
    <w:p w14:paraId="18D3F724" w14:textId="12B6B760"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, </w:t>
      </w:r>
      <w:r w:rsidR="00B42BC5" w:rsidRPr="00D26836">
        <w:rPr>
          <w:bCs/>
          <w:sz w:val="26"/>
          <w:szCs w:val="26"/>
        </w:rPr>
        <w:t>обозначенн</w:t>
      </w:r>
      <w:r w:rsidR="00B42BC5">
        <w:rPr>
          <w:bCs/>
          <w:sz w:val="26"/>
          <w:szCs w:val="26"/>
        </w:rPr>
        <w:t>ого</w:t>
      </w:r>
      <w:r w:rsidR="00B42BC5"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</w:t>
      </w:r>
      <w:r w:rsidR="00B42BC5" w:rsidRPr="00D26836">
        <w:rPr>
          <w:sz w:val="26"/>
          <w:szCs w:val="26"/>
        </w:rPr>
        <w:t>ПАО «</w:t>
      </w:r>
      <w:proofErr w:type="spellStart"/>
      <w:r w:rsidR="00B42BC5">
        <w:rPr>
          <w:sz w:val="26"/>
          <w:szCs w:val="26"/>
        </w:rPr>
        <w:t>Россети</w:t>
      </w:r>
      <w:proofErr w:type="spellEnd"/>
      <w:r w:rsidR="00B42BC5">
        <w:rPr>
          <w:sz w:val="26"/>
          <w:szCs w:val="26"/>
        </w:rPr>
        <w:t xml:space="preserve"> Центр и Приволжье</w:t>
      </w:r>
      <w:r w:rsidR="00B42BC5" w:rsidRPr="00D26836">
        <w:rPr>
          <w:sz w:val="26"/>
          <w:szCs w:val="26"/>
        </w:rPr>
        <w:t>»</w:t>
      </w:r>
      <w:r w:rsidR="00B42BC5">
        <w:rPr>
          <w:sz w:val="26"/>
          <w:szCs w:val="26"/>
        </w:rPr>
        <w:t xml:space="preserve"> -</w:t>
      </w:r>
      <w:r w:rsidR="00B42BC5" w:rsidRPr="00D26836">
        <w:rPr>
          <w:sz w:val="26"/>
          <w:szCs w:val="26"/>
        </w:rPr>
        <w:t xml:space="preserve"> «</w:t>
      </w:r>
      <w:r w:rsidR="00B42BC5">
        <w:rPr>
          <w:sz w:val="26"/>
          <w:szCs w:val="26"/>
        </w:rPr>
        <w:t>Мариэнерго</w:t>
      </w:r>
      <w:r w:rsidR="00B42BC5" w:rsidRPr="00D26836">
        <w:rPr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14:paraId="5F606777" w14:textId="3221FBFA"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14:paraId="09B9C835" w14:textId="77777777"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14:paraId="37424B88" w14:textId="77777777"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14:paraId="74780546" w14:textId="17B4DF6B"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14:paraId="2714BF25" w14:textId="262288E9"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14:paraId="61F5A523" w14:textId="77777777"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27CD207C" w14:textId="06864216"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0363F6B0" w14:textId="79F52C7B"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 xml:space="preserve">10 </w:t>
      </w:r>
      <w:proofErr w:type="spellStart"/>
      <w:r w:rsidRPr="004A27EE">
        <w:rPr>
          <w:sz w:val="26"/>
          <w:szCs w:val="26"/>
        </w:rPr>
        <w:t>кВ</w:t>
      </w:r>
      <w:proofErr w:type="spellEnd"/>
      <w:r w:rsidRPr="004A27EE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14:paraId="2CFB75E9" w14:textId="66349C5D"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14:paraId="45E7396C" w14:textId="140B6443"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14:paraId="5292AC8A" w14:textId="77777777"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5FF20ED6" w14:textId="77777777"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14:paraId="6D0F5B1C" w14:textId="412B6B9D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3036C45A" w14:textId="0843889D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14:paraId="05D14B1F" w14:textId="668C0344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14:paraId="53F5A0F2" w14:textId="3777A29E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4EDBF373" w14:textId="77777777"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14:paraId="23CCF712" w14:textId="22CC9852"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14:paraId="0606BB11" w14:textId="32CA7CC6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14:paraId="38FB17AA" w14:textId="283EAE24"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14:paraId="6DC132C6" w14:textId="56807AC0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14:paraId="7B822624" w14:textId="73F5E6B2"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14:paraId="12AC4B50" w14:textId="0956128F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0C4A8EFC" w14:textId="565E19B9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14:paraId="68FCA773" w14:textId="71392065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14:paraId="475E73B1" w14:textId="1260EECA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14:paraId="56A28EBA" w14:textId="6A621FFB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14:paraId="1079097E" w14:textId="14C3554B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14:paraId="056D4B2F" w14:textId="67135D73"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14:paraId="414E169D" w14:textId="35D922D6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14:paraId="4BE90942" w14:textId="581FBDDE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14:paraId="4F404889" w14:textId="55207CC2"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14:paraId="1B11FC0A" w14:textId="77777777"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14:paraId="1B07AECE" w14:textId="5CA162B6"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14:paraId="3FC3D43C" w14:textId="47F532F5"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14:paraId="7C64CEB6" w14:textId="799871ED"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14:paraId="12CAD290" w14:textId="1714831C"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14:paraId="4FEE5F5B" w14:textId="5FC05215"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14:paraId="425B25FC" w14:textId="09545D5E"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14:paraId="3DCD16C7" w14:textId="77777777"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14:paraId="7FEFAF26" w14:textId="34BF1ADA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14:paraId="291F435C" w14:textId="2ADFF253"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14:paraId="55A16FC0" w14:textId="460BCC8E"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14:paraId="41C7FBB8" w14:textId="56153600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14:paraId="3010AA12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gramStart"/>
      <w:r w:rsidRPr="00D26836">
        <w:rPr>
          <w:bCs/>
          <w:iCs/>
          <w:sz w:val="26"/>
          <w:szCs w:val="26"/>
        </w:rPr>
        <w:t>с заменой выключателей</w:t>
      </w:r>
      <w:proofErr w:type="gramEnd"/>
      <w:r w:rsidRPr="00D26836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14:paraId="0A59416B" w14:textId="06C5840E"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14:paraId="1D2F6749" w14:textId="04BDFAD4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14:paraId="1FA47290" w14:textId="77777777"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14:paraId="1BB4C80E" w14:textId="6C601DF6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14:paraId="016B89FF" w14:textId="52785070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14:paraId="1599A500" w14:textId="1DB4D01E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14:paraId="5248A7E8" w14:textId="2EF776D4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14:paraId="485E3FE7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14:paraId="7DCE5727" w14:textId="6FA7F889"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14:paraId="3772AE9D" w14:textId="583C7FEB"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14:paraId="24044033" w14:textId="2FFFEC78"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14:paraId="3509ADD7" w14:textId="7BEDFC84"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14:paraId="5A3BEEA3" w14:textId="77777777"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14:paraId="50FF0A9D" w14:textId="4BD6500B" w:rsidR="00730DE3" w:rsidRPr="00B02AAB" w:rsidRDefault="00730DE3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14:paraId="63470BDD" w14:textId="410693B6"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14:paraId="379F0D87" w14:textId="66AA37FF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14:paraId="6BD6D1A0" w14:textId="7B550FF3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14:paraId="2B34E24F" w14:textId="06BA8FE1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>) ра</w:t>
      </w:r>
      <w:r w:rsidR="00CA4839" w:rsidRPr="00B02AAB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B02AAB">
        <w:rPr>
          <w:bCs/>
          <w:sz w:val="26"/>
          <w:szCs w:val="26"/>
        </w:rPr>
        <w:t>кВ</w:t>
      </w:r>
      <w:proofErr w:type="spellEnd"/>
      <w:r w:rsidR="00CA4839" w:rsidRPr="00B02AAB">
        <w:rPr>
          <w:bCs/>
          <w:sz w:val="26"/>
          <w:szCs w:val="26"/>
        </w:rPr>
        <w:t xml:space="preserve"> (при проектировании учитывать </w:t>
      </w:r>
      <w:r w:rsidRPr="00B02AAB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B02AAB">
        <w:rPr>
          <w:sz w:val="26"/>
          <w:szCs w:val="26"/>
        </w:rPr>
        <w:t xml:space="preserve"> </w:t>
      </w:r>
      <w:r w:rsidR="00C40B66">
        <w:rPr>
          <w:sz w:val="26"/>
          <w:szCs w:val="26"/>
        </w:rPr>
        <w:t>республики Марий Эл</w:t>
      </w:r>
      <w:r w:rsidRPr="00B02AAB">
        <w:rPr>
          <w:sz w:val="26"/>
          <w:szCs w:val="26"/>
        </w:rPr>
        <w:t>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14:paraId="26DABBDB" w14:textId="102EA488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14:paraId="30657B27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403262A8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14:paraId="67FF988D" w14:textId="39A1DC3E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14:paraId="538C4B0A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4827951A" w14:textId="1CD7C14B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14:paraId="318FD173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14:paraId="7562FBCC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14:paraId="7162A4D6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14:paraId="5213BEF2" w14:textId="47FBCC7D"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14:paraId="5A913AC1" w14:textId="62723DB4"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14:paraId="1087ED16" w14:textId="77777777"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14:paraId="499F18D8" w14:textId="4812436A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14:paraId="59B76C8B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14:paraId="6CCC071B" w14:textId="37B3F25D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14:paraId="6A398540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3BB9DE90" w14:textId="77777777"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14:paraId="649C0CE2" w14:textId="77777777"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14:paraId="51A71A62" w14:textId="12DB86E5"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действующем </w:t>
      </w:r>
      <w:proofErr w:type="spellStart"/>
      <w:r w:rsidRPr="008C51A3">
        <w:rPr>
          <w:sz w:val="26"/>
          <w:szCs w:val="26"/>
        </w:rPr>
        <w:t>топоматериале</w:t>
      </w:r>
      <w:proofErr w:type="spell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14:paraId="12AC0B1B" w14:textId="52A511D3"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14:paraId="6D32B4B1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4D4AD8BF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14:paraId="4B69E756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38DCA0D0" w14:textId="44BAA6A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14:paraId="03122BD9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14:paraId="6B28E6F7" w14:textId="021BE89C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14:paraId="1B318859" w14:textId="343A230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14:paraId="5648770D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14:paraId="350C1AD2" w14:textId="4D7E447B"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14:paraId="73A94008" w14:textId="77777777"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14:paraId="09790577" w14:textId="3B931255"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14:paraId="02D36387" w14:textId="197D3556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14:paraId="029DD57D" w14:textId="21A9AD96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14:paraId="1E9F85B3" w14:textId="74EDD420"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14:paraId="74DF4638" w14:textId="77777777"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68D8DE3F" w14:textId="62EFCB41"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14:paraId="62D2F5E5" w14:textId="04EFF75C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14:paraId="52303851" w14:textId="317E455E"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14:paraId="1EED6B5F" w14:textId="5437E23A"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14:paraId="153CDD3A" w14:textId="688C1A12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14:paraId="1F6971BF" w14:textId="63598543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14:paraId="2B3D7512" w14:textId="7C5A50E6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14:paraId="6FC0EE5B" w14:textId="25E21A7C"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14:paraId="393EB519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14:paraId="35455958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14:paraId="583812E6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6E1EC83B" w14:textId="1716C7A6"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57850973" w14:textId="42DBA38C"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14:paraId="14EF928D" w14:textId="317AE055"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14:paraId="5EA7DD06" w14:textId="77777777"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193B6621" w14:textId="4C6CB20D"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14:paraId="32A9D1AF" w14:textId="1E80452E"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14:paraId="37DDE644" w14:textId="089D82F8"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14:paraId="56D78CD1" w14:textId="226CB048"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14:paraId="26420272" w14:textId="37498C89"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14:paraId="4D64A50E" w14:textId="102D9236"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291CFB87" w14:textId="69C8731E"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14:paraId="57EA4408" w14:textId="72DBDA93"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14:paraId="5140C684" w14:textId="2ED54EB5"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14:paraId="4839452D" w14:textId="77777777"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66CA2035" w14:textId="77777777"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14:paraId="73427342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14:paraId="574C9B4B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30EE70E0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14:paraId="466D190B" w14:textId="77777777"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14:paraId="62668267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11A5873B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14:paraId="1641A5CC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14:paraId="6F8241E6" w14:textId="77777777"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14:paraId="7326F6A2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14:paraId="38D09C37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14:paraId="3605AB18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14:paraId="12818BA4" w14:textId="77777777"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14:paraId="24A7BF6C" w14:textId="77777777"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526756F1" w14:textId="1EB8DF33"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14:paraId="355766B1" w14:textId="77777777"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14:paraId="49FDF27D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(протокол заседания Совета директоров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14:paraId="5D549A3A" w14:textId="24D53798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14:paraId="1DDE8027" w14:textId="73870652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14:paraId="54E91EF3" w14:textId="3571EE9B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а также а также иметь положительное заключение аттестационной комиссии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14:paraId="1439D6CB" w14:textId="7AF51624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14:paraId="09F1F14E" w14:textId="4F056FDF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14:paraId="21C302B9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14:paraId="514C2E53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14:paraId="729A0C0D" w14:textId="77777777" w:rsidR="00730DE3" w:rsidRPr="009A619F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</w:t>
      </w:r>
      <w:r w:rsidRPr="009A619F">
        <w:rPr>
          <w:bCs/>
          <w:iCs/>
          <w:sz w:val="26"/>
          <w:szCs w:val="26"/>
        </w:rPr>
        <w:t xml:space="preserve">ИВК </w:t>
      </w:r>
      <w:r w:rsidR="007661DD" w:rsidRPr="009A619F">
        <w:rPr>
          <w:bCs/>
          <w:iCs/>
          <w:sz w:val="26"/>
          <w:szCs w:val="26"/>
        </w:rPr>
        <w:t>Филиала</w:t>
      </w:r>
      <w:r w:rsidRPr="009A619F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14:paraId="233BC519" w14:textId="3535C864" w:rsidR="00C40B66" w:rsidRPr="009A619F" w:rsidRDefault="00C40B66" w:rsidP="00C40B66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567"/>
        <w:jc w:val="both"/>
        <w:rPr>
          <w:bCs/>
          <w:iCs/>
          <w:sz w:val="26"/>
          <w:szCs w:val="26"/>
        </w:rPr>
      </w:pPr>
      <w:r w:rsidRPr="009A619F">
        <w:rPr>
          <w:bCs/>
          <w:iCs/>
          <w:sz w:val="26"/>
          <w:szCs w:val="26"/>
        </w:rPr>
        <w:t>для линейных элементов распределенной автоматизации (</w:t>
      </w:r>
      <w:proofErr w:type="spellStart"/>
      <w:r w:rsidRPr="009A619F">
        <w:rPr>
          <w:bCs/>
          <w:iCs/>
          <w:sz w:val="26"/>
          <w:szCs w:val="26"/>
        </w:rPr>
        <w:t>реклоузер</w:t>
      </w:r>
      <w:proofErr w:type="spellEnd"/>
      <w:r w:rsidRPr="009A619F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14:paraId="69B18DA3" w14:textId="46D68BD3" w:rsidR="00C40B66" w:rsidRPr="009A619F" w:rsidRDefault="00C40B66" w:rsidP="00C40B66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567"/>
        <w:jc w:val="both"/>
        <w:rPr>
          <w:bCs/>
          <w:iCs/>
          <w:sz w:val="26"/>
          <w:szCs w:val="26"/>
        </w:rPr>
      </w:pPr>
      <w:r w:rsidRPr="009A619F">
        <w:rPr>
          <w:bCs/>
          <w:iCs/>
          <w:sz w:val="26"/>
          <w:szCs w:val="26"/>
        </w:rPr>
        <w:t>для ИКЗ предусмотреть систему ТМ в составе ТИ, ТС;</w:t>
      </w:r>
    </w:p>
    <w:p w14:paraId="1ACD5020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9A619F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9A619F">
        <w:rPr>
          <w:bCs/>
          <w:iCs/>
          <w:sz w:val="26"/>
          <w:szCs w:val="26"/>
        </w:rPr>
        <w:t>кВ</w:t>
      </w:r>
      <w:proofErr w:type="spellEnd"/>
      <w:r w:rsidRPr="009A619F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</w:t>
      </w:r>
      <w:r w:rsidRPr="00D26836">
        <w:rPr>
          <w:bCs/>
          <w:iCs/>
          <w:sz w:val="26"/>
          <w:szCs w:val="26"/>
        </w:rPr>
        <w:t>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14:paraId="5187A9C6" w14:textId="025CBA2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14:paraId="5C88FC13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14:paraId="0E3B5B5E" w14:textId="77777777"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14:paraId="527F1849" w14:textId="275F53B2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14:paraId="70D392C4" w14:textId="3DC6F9AD"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14:paraId="7FB258C5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14:paraId="7804693C" w14:textId="7BB9CF1E"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14:paraId="5C4623BF" w14:textId="0D8A7F05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14:paraId="09D64775" w14:textId="66F67204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14:paraId="7C800AA6" w14:textId="77777777"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14:paraId="57257684" w14:textId="702346BD"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14:paraId="53409BAA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D26836">
        <w:rPr>
          <w:bCs/>
          <w:iCs/>
          <w:sz w:val="26"/>
          <w:szCs w:val="26"/>
        </w:rPr>
        <w:t>С</w:t>
      </w:r>
      <w:proofErr w:type="gramEnd"/>
      <w:r w:rsidRPr="00D26836">
        <w:rPr>
          <w:bCs/>
          <w:iCs/>
          <w:sz w:val="26"/>
          <w:szCs w:val="26"/>
        </w:rPr>
        <w:t>;</w:t>
      </w:r>
    </w:p>
    <w:p w14:paraId="70A0B04E" w14:textId="7124FB37"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14:paraId="5F98A196" w14:textId="77777777"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14:paraId="7D7BDE11" w14:textId="77777777"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14:paraId="14032591" w14:textId="28DE8F05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14:paraId="57C4FB06" w14:textId="77777777"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14:paraId="3ADEFCBB" w14:textId="77777777"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14:paraId="17926CD3" w14:textId="540E397D"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14:paraId="67659ACA" w14:textId="2EBECA76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14:paraId="3FF023CE" w14:textId="7B86AF43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14:paraId="7A9A694E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14:paraId="10C6BC84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14:paraId="333ACC13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14:paraId="71B3D09D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14:paraId="1A56FD77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14:paraId="16467D66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14:paraId="29456A41" w14:textId="0185F261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14:paraId="6709FBEE" w14:textId="262A111E"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14:paraId="0512BBC5" w14:textId="05E7FCA1"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 xml:space="preserve">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:</w:t>
      </w:r>
    </w:p>
    <w:p w14:paraId="3ABA3408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64C54B04" w14:textId="0FC68237"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Основные требования к ВЛ 6 (10)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14:paraId="337EEC4B" w14:textId="77777777" w:rsidTr="004F16A5">
        <w:trPr>
          <w:tblHeader/>
        </w:trPr>
        <w:tc>
          <w:tcPr>
            <w:tcW w:w="5529" w:type="dxa"/>
            <w:vAlign w:val="center"/>
          </w:tcPr>
          <w:p w14:paraId="7FDBBC41" w14:textId="77777777"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14:paraId="2BD207B8" w14:textId="77777777"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14:paraId="6D162B32" w14:textId="77777777" w:rsidTr="004F16A5">
        <w:tc>
          <w:tcPr>
            <w:tcW w:w="5529" w:type="dxa"/>
          </w:tcPr>
          <w:p w14:paraId="273BD9E8" w14:textId="77777777"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934" w:type="dxa"/>
          </w:tcPr>
          <w:p w14:paraId="3E2358E5" w14:textId="77777777"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14:paraId="6A1330BA" w14:textId="77777777" w:rsidTr="004F16A5">
        <w:tc>
          <w:tcPr>
            <w:tcW w:w="5529" w:type="dxa"/>
          </w:tcPr>
          <w:p w14:paraId="06840D7C" w14:textId="77777777"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934" w:type="dxa"/>
          </w:tcPr>
          <w:p w14:paraId="13060C51" w14:textId="77777777"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</w:p>
        </w:tc>
      </w:tr>
      <w:tr w:rsidR="00730DE3" w:rsidRPr="00D26836" w14:paraId="51119C3B" w14:textId="77777777" w:rsidTr="004F16A5">
        <w:tc>
          <w:tcPr>
            <w:tcW w:w="5529" w:type="dxa"/>
            <w:vAlign w:val="center"/>
          </w:tcPr>
          <w:p w14:paraId="7D413D56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14:paraId="4ADB106A" w14:textId="4A10F7E7" w:rsidR="00730DE3" w:rsidRPr="008C51A3" w:rsidRDefault="009F55F6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730DE3" w:rsidRPr="00D26836" w14:paraId="35B7EC53" w14:textId="77777777" w:rsidTr="004F16A5">
        <w:tc>
          <w:tcPr>
            <w:tcW w:w="5529" w:type="dxa"/>
          </w:tcPr>
          <w:p w14:paraId="2BA36897" w14:textId="77777777"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14:paraId="36F02493" w14:textId="77777777"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730DE3" w:rsidRPr="008C51A3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D26836" w14:paraId="1BFE2DD6" w14:textId="77777777" w:rsidTr="004F16A5">
        <w:tc>
          <w:tcPr>
            <w:tcW w:w="5529" w:type="dxa"/>
          </w:tcPr>
          <w:p w14:paraId="6BF20C95" w14:textId="77777777"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14:paraId="3FD9A791" w14:textId="77777777" w:rsidR="00730DE3" w:rsidRPr="008C51A3" w:rsidRDefault="00C16CE5" w:rsidP="002B793B">
            <w:pPr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D26836" w14:paraId="0335A955" w14:textId="77777777" w:rsidTr="004F16A5">
        <w:tc>
          <w:tcPr>
            <w:tcW w:w="5529" w:type="dxa"/>
            <w:vAlign w:val="center"/>
          </w:tcPr>
          <w:p w14:paraId="01311B26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934" w:type="dxa"/>
            <w:vAlign w:val="center"/>
          </w:tcPr>
          <w:p w14:paraId="53EB4151" w14:textId="77777777"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14:paraId="1BCAB7F6" w14:textId="77777777" w:rsidTr="004F16A5">
        <w:tc>
          <w:tcPr>
            <w:tcW w:w="5529" w:type="dxa"/>
            <w:vAlign w:val="center"/>
          </w:tcPr>
          <w:p w14:paraId="3CADC5D8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14:paraId="718BD080" w14:textId="77777777"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D26836" w14:paraId="29EDCCC2" w14:textId="77777777" w:rsidTr="004F16A5">
        <w:tc>
          <w:tcPr>
            <w:tcW w:w="5529" w:type="dxa"/>
            <w:vAlign w:val="center"/>
          </w:tcPr>
          <w:p w14:paraId="4B001CC7" w14:textId="77777777"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14:paraId="5E5CD1E9" w14:textId="0803256C"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</w:p>
        </w:tc>
      </w:tr>
      <w:tr w:rsidR="00730DE3" w:rsidRPr="00D26836" w14:paraId="24309CD5" w14:textId="77777777" w:rsidTr="004F16A5">
        <w:tc>
          <w:tcPr>
            <w:tcW w:w="5529" w:type="dxa"/>
            <w:vAlign w:val="center"/>
          </w:tcPr>
          <w:p w14:paraId="22D504A5" w14:textId="77777777"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14:paraId="6120036F" w14:textId="7BBF652A"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ЖБ </w:t>
            </w:r>
          </w:p>
        </w:tc>
      </w:tr>
      <w:tr w:rsidR="00730DE3" w:rsidRPr="00D26836" w14:paraId="6B2B55BA" w14:textId="77777777" w:rsidTr="004F16A5">
        <w:tc>
          <w:tcPr>
            <w:tcW w:w="5529" w:type="dxa"/>
            <w:vAlign w:val="center"/>
          </w:tcPr>
          <w:p w14:paraId="77FD533E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14:paraId="4C6F76BF" w14:textId="77777777"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14:paraId="2508BB7F" w14:textId="77777777" w:rsidTr="004F16A5">
        <w:tc>
          <w:tcPr>
            <w:tcW w:w="5529" w:type="dxa"/>
            <w:vAlign w:val="center"/>
          </w:tcPr>
          <w:p w14:paraId="7884A053" w14:textId="77777777"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14:paraId="130795C1" w14:textId="77777777" w:rsidR="00730DE3" w:rsidRPr="008C51A3" w:rsidRDefault="00730DE3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Стекло</w:t>
            </w:r>
            <w:r w:rsidR="0050706B" w:rsidRPr="008C51A3">
              <w:rPr>
                <w:sz w:val="26"/>
                <w:szCs w:val="26"/>
              </w:rPr>
              <w:t>/Фарфор</w:t>
            </w:r>
          </w:p>
        </w:tc>
      </w:tr>
      <w:tr w:rsidR="00730DE3" w:rsidRPr="00D26836" w14:paraId="55FEA8C3" w14:textId="77777777" w:rsidTr="004F16A5">
        <w:tc>
          <w:tcPr>
            <w:tcW w:w="5529" w:type="dxa"/>
            <w:vAlign w:val="center"/>
          </w:tcPr>
          <w:p w14:paraId="5B0DBB52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14:paraId="38D81DDE" w14:textId="77777777"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14:paraId="17187C7E" w14:textId="77777777" w:rsidTr="004F16A5">
        <w:tc>
          <w:tcPr>
            <w:tcW w:w="5529" w:type="dxa"/>
            <w:vAlign w:val="center"/>
          </w:tcPr>
          <w:p w14:paraId="259D15E3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14:paraId="165D5F2A" w14:textId="77777777" w:rsidR="00730DE3" w:rsidRPr="008C51A3" w:rsidRDefault="00730DE3" w:rsidP="002B793B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</w:p>
        </w:tc>
      </w:tr>
      <w:tr w:rsidR="00730DE3" w:rsidRPr="00D26836" w14:paraId="4618B614" w14:textId="77777777" w:rsidTr="004F16A5">
        <w:tc>
          <w:tcPr>
            <w:tcW w:w="5529" w:type="dxa"/>
            <w:vAlign w:val="center"/>
          </w:tcPr>
          <w:p w14:paraId="216CA406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Вырубка просеки, га</w:t>
            </w:r>
          </w:p>
        </w:tc>
        <w:tc>
          <w:tcPr>
            <w:tcW w:w="3934" w:type="dxa"/>
            <w:vAlign w:val="center"/>
          </w:tcPr>
          <w:p w14:paraId="5FDD4123" w14:textId="77777777" w:rsidR="00730DE3" w:rsidRPr="008C51A3" w:rsidRDefault="00730DE3" w:rsidP="002B793B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</w:p>
        </w:tc>
      </w:tr>
      <w:tr w:rsidR="00730DE3" w:rsidRPr="00D26836" w14:paraId="659FE8CA" w14:textId="77777777" w:rsidTr="004F16A5">
        <w:tc>
          <w:tcPr>
            <w:tcW w:w="5529" w:type="dxa"/>
            <w:vAlign w:val="center"/>
          </w:tcPr>
          <w:p w14:paraId="3D0DF95A" w14:textId="77777777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</w:t>
            </w:r>
            <w:proofErr w:type="gramStart"/>
            <w:r w:rsidRPr="008C51A3">
              <w:rPr>
                <w:sz w:val="26"/>
                <w:szCs w:val="26"/>
                <w:lang w:eastAsia="ru-RU"/>
              </w:rPr>
              <w:t>охранной зоне</w:t>
            </w:r>
            <w:proofErr w:type="gramEnd"/>
            <w:r w:rsidRPr="008C51A3">
              <w:rPr>
                <w:sz w:val="26"/>
                <w:szCs w:val="26"/>
                <w:lang w:eastAsia="ru-RU"/>
              </w:rPr>
              <w:t xml:space="preserve"> проектируемой ВЛ:</w:t>
            </w:r>
          </w:p>
        </w:tc>
        <w:tc>
          <w:tcPr>
            <w:tcW w:w="3934" w:type="dxa"/>
            <w:vAlign w:val="center"/>
          </w:tcPr>
          <w:p w14:paraId="5C23D499" w14:textId="77777777"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</w:p>
        </w:tc>
      </w:tr>
      <w:tr w:rsidR="00730DE3" w:rsidRPr="00D26836" w14:paraId="70176431" w14:textId="77777777" w:rsidTr="004F16A5">
        <w:tc>
          <w:tcPr>
            <w:tcW w:w="5529" w:type="dxa"/>
            <w:vAlign w:val="center"/>
          </w:tcPr>
          <w:p w14:paraId="42B28D36" w14:textId="77777777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14:paraId="56E025CF" w14:textId="77777777" w:rsidR="00730DE3" w:rsidRPr="008C51A3" w:rsidRDefault="00730DE3" w:rsidP="002B793B">
            <w:pPr>
              <w:pStyle w:val="a3"/>
              <w:ind w:left="0" w:firstLine="33"/>
              <w:rPr>
                <w:sz w:val="26"/>
                <w:szCs w:val="26"/>
              </w:rPr>
            </w:pPr>
          </w:p>
        </w:tc>
      </w:tr>
      <w:tr w:rsidR="00730DE3" w:rsidRPr="00D26836" w14:paraId="046BCB74" w14:textId="77777777" w:rsidTr="004F16A5">
        <w:trPr>
          <w:trHeight w:val="241"/>
        </w:trPr>
        <w:tc>
          <w:tcPr>
            <w:tcW w:w="5529" w:type="dxa"/>
            <w:vAlign w:val="center"/>
          </w:tcPr>
          <w:p w14:paraId="4C6B9E84" w14:textId="77777777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14:paraId="57AD0B63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14:paraId="249AC236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14:paraId="60196503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14:paraId="4945044C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14:paraId="77C2BA23" w14:textId="77777777" w:rsidR="00730DE3" w:rsidRPr="008C51A3" w:rsidRDefault="00730DE3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</w:p>
        </w:tc>
      </w:tr>
    </w:tbl>
    <w:p w14:paraId="3668C2A2" w14:textId="77777777" w:rsidR="00730DE3" w:rsidRPr="00D26836" w:rsidRDefault="00730DE3" w:rsidP="00F00D97">
      <w:pPr>
        <w:spacing w:before="120" w:after="120"/>
        <w:ind w:firstLine="709"/>
        <w:rPr>
          <w:sz w:val="26"/>
          <w:szCs w:val="26"/>
        </w:rPr>
      </w:pPr>
    </w:p>
    <w:p w14:paraId="6BFFA21B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26836">
        <w:rPr>
          <w:bCs/>
          <w:iCs/>
          <w:sz w:val="26"/>
          <w:szCs w:val="26"/>
        </w:rPr>
        <w:t>цинкования</w:t>
      </w:r>
      <w:proofErr w:type="spellEnd"/>
      <w:r w:rsidRPr="00D26836">
        <w:rPr>
          <w:bCs/>
          <w:iCs/>
          <w:sz w:val="26"/>
          <w:szCs w:val="26"/>
        </w:rPr>
        <w:t>;</w:t>
      </w:r>
    </w:p>
    <w:p w14:paraId="48FADD2B" w14:textId="424FA37F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14:paraId="5B03A219" w14:textId="45DC6621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14:paraId="356E6D01" w14:textId="63513910"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14:paraId="6858839F" w14:textId="3A24C067"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ВЛ 6 (10)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>)</w:t>
      </w:r>
      <w:r w:rsidR="0037010B">
        <w:rPr>
          <w:bCs/>
          <w:sz w:val="26"/>
          <w:szCs w:val="26"/>
        </w:rPr>
        <w:t>.</w:t>
      </w:r>
    </w:p>
    <w:p w14:paraId="2EF5F2B4" w14:textId="1E1B1377" w:rsidR="009F55F6" w:rsidRPr="00FA45B4" w:rsidRDefault="009F55F6" w:rsidP="009E6568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 xml:space="preserve">при прохождении ВЛ 6 (10) </w:t>
      </w:r>
      <w:proofErr w:type="spellStart"/>
      <w:r w:rsidRPr="009E6568">
        <w:rPr>
          <w:bCs/>
          <w:sz w:val="26"/>
          <w:szCs w:val="26"/>
        </w:rPr>
        <w:t>кВ</w:t>
      </w:r>
      <w:proofErr w:type="spellEnd"/>
      <w:r w:rsidRPr="009E6568">
        <w:rPr>
          <w:bCs/>
          <w:sz w:val="26"/>
          <w:szCs w:val="26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14:paraId="26BE56CF" w14:textId="29F6C9B0"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14:paraId="179A9F39" w14:textId="6E24ECC7"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 xml:space="preserve">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4"/>
        <w:gridCol w:w="4971"/>
      </w:tblGrid>
      <w:tr w:rsidR="00730DE3" w:rsidRPr="00D26836" w14:paraId="69A011D6" w14:textId="77777777" w:rsidTr="00D10FE9">
        <w:trPr>
          <w:trHeight w:val="113"/>
        </w:trPr>
        <w:tc>
          <w:tcPr>
            <w:tcW w:w="5203" w:type="dxa"/>
          </w:tcPr>
          <w:p w14:paraId="21DB03E2" w14:textId="77777777"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14:paraId="6A30B517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0,4, 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14:paraId="754DFA25" w14:textId="77777777" w:rsidTr="00D10FE9">
        <w:trPr>
          <w:trHeight w:val="113"/>
        </w:trPr>
        <w:tc>
          <w:tcPr>
            <w:tcW w:w="5203" w:type="dxa"/>
          </w:tcPr>
          <w:p w14:paraId="3CD940D1" w14:textId="77777777"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14:paraId="7598785A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14:paraId="65BD2F5B" w14:textId="77777777" w:rsidTr="00D10FE9">
        <w:tc>
          <w:tcPr>
            <w:tcW w:w="5203" w:type="dxa"/>
          </w:tcPr>
          <w:p w14:paraId="4B825B8C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14:paraId="62FED84F" w14:textId="19391069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(уточнить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  <w:r w:rsidRPr="008C51A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0DE3" w:rsidRPr="00D26836" w14:paraId="286958C0" w14:textId="77777777" w:rsidTr="00D10FE9">
        <w:tc>
          <w:tcPr>
            <w:tcW w:w="5203" w:type="dxa"/>
          </w:tcPr>
          <w:p w14:paraId="25CE9C0A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14:paraId="0244E748" w14:textId="36DA5AEE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17C0E414" w14:textId="77777777" w:rsidTr="00D10FE9">
        <w:tc>
          <w:tcPr>
            <w:tcW w:w="5203" w:type="dxa"/>
          </w:tcPr>
          <w:p w14:paraId="6C7E7BF1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14:paraId="4B65B440" w14:textId="542D96FE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3CFF059A" w14:textId="77777777" w:rsidTr="00D10FE9">
        <w:tc>
          <w:tcPr>
            <w:tcW w:w="5203" w:type="dxa"/>
          </w:tcPr>
          <w:p w14:paraId="5DFA8B29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14:paraId="6FB99110" w14:textId="03906EBD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Одностороннее/двухстороннее/определить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5BF3A662" w14:textId="77777777" w:rsidTr="00D10FE9">
        <w:tc>
          <w:tcPr>
            <w:tcW w:w="5203" w:type="dxa"/>
          </w:tcPr>
          <w:p w14:paraId="1E86C947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33E46496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14:paraId="61C0C7FD" w14:textId="77777777" w:rsidTr="00D10FE9">
        <w:tc>
          <w:tcPr>
            <w:tcW w:w="5203" w:type="dxa"/>
          </w:tcPr>
          <w:p w14:paraId="2D42D9EA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8C51A3">
              <w:rPr>
                <w:sz w:val="26"/>
                <w:szCs w:val="26"/>
              </w:rPr>
              <w:t>Пожаробезопасное</w:t>
            </w:r>
            <w:proofErr w:type="spellEnd"/>
            <w:r w:rsidRPr="008C51A3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78AEB774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Да/Нет</w:t>
            </w:r>
          </w:p>
        </w:tc>
      </w:tr>
    </w:tbl>
    <w:p w14:paraId="11F62BE0" w14:textId="21D67086"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 xml:space="preserve">О выполнении пересечений КЛ 0,4-10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14:paraId="2BFDD850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т.ч</w:t>
      </w:r>
      <w:proofErr w:type="spellEnd"/>
      <w:r w:rsidRPr="00D26836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14:paraId="446047C9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14:paraId="3CAEB1E0" w14:textId="17B0372F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 xml:space="preserve">10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кВ</w:t>
      </w:r>
      <w:proofErr w:type="spellEnd"/>
      <w:r w:rsidRPr="00D26836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14:paraId="14EABFA3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14:paraId="0CC67ADA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14:paraId="3563BE3C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14:paraId="4E85D0BF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14:paraId="7EA61E21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14:paraId="45DEC3A9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14:paraId="0E0504FC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14:paraId="719D022C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2F694EE4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760452DF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14:paraId="1EEC313F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14:paraId="026F8ED7" w14:textId="773418D2"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14:paraId="1462E7F7" w14:textId="77CE95CB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На ВЛ 10 (6)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3169AD12" w14:textId="553CDAB6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14:paraId="3E216A2D" w14:textId="581F117D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22F303A3" w14:textId="065886F5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14:paraId="5FDF3C09" w14:textId="6B31FD91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14:paraId="120F0B7A" w14:textId="2A21C0F2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6637F181" w14:textId="6BF3D50F"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48AB48EE" w14:textId="65D6C22D"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0B38C5D2" w14:textId="4D9217F8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(размещен на сайте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14:paraId="1C09C89B" w14:textId="5F64260D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» по оборудованию и материалам, подлежащим аттестации. </w:t>
      </w:r>
    </w:p>
    <w:p w14:paraId="3E61A871" w14:textId="1A5DBDB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14:paraId="4387D17D" w14:textId="255D63AF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Центр» /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 и Приволжье», окончательно уточнить на стадии проектирования. </w:t>
      </w:r>
    </w:p>
    <w:p w14:paraId="3954F1AD" w14:textId="3C3AD264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31699871" w14:textId="42FB7BCA"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14:paraId="5A7045AA" w14:textId="77777777"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14:paraId="4DE3F142" w14:textId="0E41E5BC"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3CAB626B" w14:textId="41319EF2"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0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14:paraId="15EB7CDD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0621E38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5D22A98D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15CF7B90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53C40805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22749750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14:paraId="6DDD9653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68DCEC2E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7E5D8EA1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635A23C" w14:textId="2D9AEE99"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14:paraId="329DB96E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7DF7E6F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BD4B1B">
        <w:rPr>
          <w:sz w:val="26"/>
          <w:szCs w:val="26"/>
        </w:rPr>
        <w:t>Россети</w:t>
      </w:r>
      <w:proofErr w:type="spellEnd"/>
      <w:r w:rsidRPr="00BD4B1B">
        <w:rPr>
          <w:sz w:val="26"/>
          <w:szCs w:val="26"/>
        </w:rPr>
        <w:t>».</w:t>
      </w:r>
    </w:p>
    <w:p w14:paraId="0402617D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6A62A0DF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14:paraId="64C2682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14:paraId="11224B2E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14:paraId="6BAAE13A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14:paraId="158F4CC8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14:paraId="35815EE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14:paraId="3F22EAB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14:paraId="3993085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14:paraId="58B371E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14:paraId="7725A0A1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14:paraId="7990280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14:paraId="2A5CE2AC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14:paraId="4870AEA2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14:paraId="25E86800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14:paraId="5FEA981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14:paraId="45D9D79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14:paraId="513093E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14:paraId="4FA6A270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14:paraId="46B29241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14:paraId="4BA1B336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14:paraId="1564F22A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0"/>
    <w:p w14:paraId="4AD497EE" w14:textId="77777777" w:rsidR="002C3625" w:rsidRPr="00D26836" w:rsidRDefault="002C3625" w:rsidP="00F00D97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14:paraId="58D55170" w14:textId="77777777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14:paraId="0748B390" w14:textId="563383E5"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D26836">
        <w:rPr>
          <w:sz w:val="26"/>
          <w:szCs w:val="26"/>
        </w:rPr>
        <w:t xml:space="preserve">до </w:t>
      </w:r>
      <w:r w:rsidR="00ED3F92">
        <w:rPr>
          <w:sz w:val="26"/>
          <w:szCs w:val="26"/>
        </w:rPr>
        <w:t>20.05.2023 г.</w:t>
      </w:r>
      <w:r w:rsidR="00ED3F92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 xml:space="preserve">Раздел </w:t>
      </w:r>
      <w:r w:rsidR="003C2F9D">
        <w:rPr>
          <w:sz w:val="26"/>
          <w:szCs w:val="26"/>
        </w:rPr>
        <w:t>Документации</w:t>
      </w:r>
      <w:r w:rsidR="00965738" w:rsidRPr="00D26836">
        <w:rPr>
          <w:sz w:val="26"/>
          <w:szCs w:val="26"/>
        </w:rPr>
        <w:t xml:space="preserve"> «</w:t>
      </w:r>
      <w:r w:rsidR="00BA16B3" w:rsidRPr="00D26836">
        <w:rPr>
          <w:sz w:val="26"/>
          <w:szCs w:val="26"/>
        </w:rPr>
        <w:t>Основные технические решения</w:t>
      </w:r>
      <w:r w:rsidR="00965738" w:rsidRPr="00D26836">
        <w:rPr>
          <w:sz w:val="26"/>
          <w:szCs w:val="26"/>
        </w:rPr>
        <w:t>»</w:t>
      </w:r>
      <w:r w:rsidR="00071677" w:rsidRPr="00D26836">
        <w:rPr>
          <w:sz w:val="26"/>
          <w:szCs w:val="26"/>
        </w:rPr>
        <w:t xml:space="preserve"> (ОТР)</w:t>
      </w:r>
      <w:r w:rsidR="00BA16B3" w:rsidRPr="00D26836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D26836">
        <w:rPr>
          <w:sz w:val="26"/>
          <w:szCs w:val="26"/>
        </w:rPr>
        <w:t xml:space="preserve"> </w:t>
      </w:r>
      <w:r w:rsidR="00E63F10" w:rsidRPr="00D26836">
        <w:rPr>
          <w:sz w:val="26"/>
          <w:szCs w:val="26"/>
        </w:rPr>
        <w:t xml:space="preserve">до </w:t>
      </w:r>
      <w:r w:rsidR="00F30FA3">
        <w:rPr>
          <w:sz w:val="26"/>
          <w:szCs w:val="26"/>
        </w:rPr>
        <w:t>3</w:t>
      </w:r>
      <w:r w:rsidR="00ED3F92" w:rsidRPr="00ED3F92">
        <w:rPr>
          <w:sz w:val="26"/>
          <w:szCs w:val="26"/>
        </w:rPr>
        <w:t>0.03.2023</w:t>
      </w:r>
      <w:r w:rsidR="00ED3F92">
        <w:rPr>
          <w:sz w:val="26"/>
          <w:szCs w:val="26"/>
        </w:rPr>
        <w:t> г</w:t>
      </w:r>
      <w:r w:rsidR="00E63F10" w:rsidRPr="00D26836">
        <w:rPr>
          <w:sz w:val="26"/>
          <w:szCs w:val="26"/>
        </w:rPr>
        <w:t>.</w:t>
      </w:r>
    </w:p>
    <w:p w14:paraId="0B1D4A99" w14:textId="77777777"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14:paraId="7DC3744B" w14:textId="136FEC0F"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14:paraId="4E516199" w14:textId="77777777"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14:paraId="231A0A44" w14:textId="392A5AEB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14:paraId="3908AAD2" w14:textId="5BC2B7D3" w:rsidR="00A12F84" w:rsidRPr="003C2F9D" w:rsidRDefault="00A12F84" w:rsidP="00772F43">
      <w:pPr>
        <w:spacing w:before="120" w:after="120"/>
        <w:ind w:firstLine="709"/>
        <w:rPr>
          <w:sz w:val="26"/>
          <w:szCs w:val="26"/>
        </w:rPr>
      </w:pPr>
    </w:p>
    <w:p w14:paraId="1C8E0525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14:paraId="0F682187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14:paraId="28DAFDA7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14:paraId="7441BFB0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14:paraId="1963C2D8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14:paraId="23368E58" w14:textId="0AFB0F29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14:paraId="7EFF9072" w14:textId="77777777"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2D555462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3D930DE4" w14:textId="77777777"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4D88B8F2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 «О единой технической политике в электросетевом комплексе»;</w:t>
      </w:r>
    </w:p>
    <w:p w14:paraId="112C02F2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Концепция </w:t>
      </w:r>
      <w:proofErr w:type="spellStart"/>
      <w:r w:rsidRPr="00D26836">
        <w:rPr>
          <w:szCs w:val="26"/>
        </w:rPr>
        <w:t>цифровизации</w:t>
      </w:r>
      <w:proofErr w:type="spellEnd"/>
      <w:r w:rsidRPr="00D26836">
        <w:rPr>
          <w:szCs w:val="26"/>
        </w:rPr>
        <w:t xml:space="preserve"> сетей на 2018-2030 гг.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»;</w:t>
      </w:r>
    </w:p>
    <w:p w14:paraId="6079A806" w14:textId="569EC17F"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14:paraId="362FCB2B" w14:textId="77777777"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14:paraId="6291F40E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14:paraId="144CA93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14:paraId="5C04343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14:paraId="2853F348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14:paraId="37A8C7B4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14:paraId="61022738" w14:textId="432791B3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14:paraId="2AA77F97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14:paraId="76D67B13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14:paraId="1D3C831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D26836">
        <w:rPr>
          <w:szCs w:val="26"/>
          <w:lang w:eastAsia="en-US"/>
        </w:rPr>
        <w:t>Россети</w:t>
      </w:r>
      <w:proofErr w:type="spellEnd"/>
      <w:r w:rsidRPr="00D26836">
        <w:rPr>
          <w:szCs w:val="26"/>
          <w:lang w:eastAsia="en-US"/>
        </w:rPr>
        <w:t>» от 25.05.2020 №121 р);</w:t>
      </w:r>
    </w:p>
    <w:p w14:paraId="357DAE25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14:paraId="318EA26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14:paraId="47F8FE8B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14:paraId="3649EC05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14:paraId="4CF04745" w14:textId="482B2FBE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14:paraId="38EAF889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</w:t>
      </w:r>
      <w:proofErr w:type="spellStart"/>
      <w:r w:rsidRPr="00D26836">
        <w:rPr>
          <w:bCs/>
          <w:szCs w:val="26"/>
        </w:rPr>
        <w:t>Россети</w:t>
      </w:r>
      <w:proofErr w:type="spellEnd"/>
      <w:r w:rsidRPr="00D26836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14:paraId="294D6AC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1A0600F4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14:paraId="735F4E01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Положение об управлении фирменным стилем ПАО «МРСК </w:t>
      </w:r>
      <w:proofErr w:type="gramStart"/>
      <w:r w:rsidRPr="00D26836">
        <w:rPr>
          <w:color w:val="000000"/>
          <w:szCs w:val="26"/>
        </w:rPr>
        <w:t>Центра»/</w:t>
      </w:r>
      <w:proofErr w:type="gramEnd"/>
      <w:r w:rsidRPr="00D26836">
        <w:rPr>
          <w:color w:val="000000"/>
          <w:szCs w:val="26"/>
        </w:rPr>
        <w:t xml:space="preserve"> ПАО «МРСК Центра и Приволжья»;</w:t>
      </w:r>
    </w:p>
    <w:p w14:paraId="2A407380" w14:textId="741157BD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059BC82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14:paraId="3158A5E6" w14:textId="77777777"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="003C2F9D"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 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5"/>
        <w:gridCol w:w="5549"/>
        <w:gridCol w:w="1555"/>
        <w:gridCol w:w="1966"/>
      </w:tblGrid>
      <w:tr w:rsidR="00B70FE6" w:rsidRPr="00D75CCE" w14:paraId="3DFD5988" w14:textId="77777777" w:rsidTr="006B4D3C">
        <w:trPr>
          <w:trHeight w:val="964"/>
        </w:trPr>
        <w:tc>
          <w:tcPr>
            <w:tcW w:w="152" w:type="pct"/>
          </w:tcPr>
          <w:p w14:paraId="4D732A07" w14:textId="77777777" w:rsidR="00B70FE6" w:rsidRPr="00D75CCE" w:rsidRDefault="00B70FE6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vAlign w:val="bottom"/>
          </w:tcPr>
          <w:p w14:paraId="56201E0A" w14:textId="0016658B" w:rsidR="00B05E69" w:rsidRPr="00D75CCE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Заместитель главного инженера по эксплуатации</w:t>
            </w:r>
          </w:p>
        </w:tc>
        <w:tc>
          <w:tcPr>
            <w:tcW w:w="831" w:type="pct"/>
            <w:shd w:val="clear" w:color="auto" w:fill="auto"/>
          </w:tcPr>
          <w:p w14:paraId="292D5B1F" w14:textId="77777777" w:rsidR="00B70FE6" w:rsidRPr="00D75CCE" w:rsidRDefault="00B70FE6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4C0D86E8" w14:textId="6BD3C84E" w:rsidR="00B70FE6" w:rsidRDefault="00B70FE6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С.В. Титов</w:t>
            </w:r>
          </w:p>
        </w:tc>
      </w:tr>
      <w:tr w:rsidR="00B70FE6" w:rsidRPr="00D75CCE" w14:paraId="734EFA33" w14:textId="77777777" w:rsidTr="006B4D3C">
        <w:trPr>
          <w:trHeight w:val="964"/>
        </w:trPr>
        <w:tc>
          <w:tcPr>
            <w:tcW w:w="152" w:type="pct"/>
          </w:tcPr>
          <w:p w14:paraId="781DBCC4" w14:textId="77777777" w:rsidR="00B70FE6" w:rsidRPr="00D75CCE" w:rsidRDefault="00B70FE6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vAlign w:val="bottom"/>
          </w:tcPr>
          <w:p w14:paraId="7642390B" w14:textId="77777777" w:rsidR="00B05E69" w:rsidRDefault="00B05E69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  <w:p w14:paraId="65935A00" w14:textId="77777777" w:rsidR="00B05E69" w:rsidRDefault="00B05E69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  <w:p w14:paraId="7FB2335F" w14:textId="77777777" w:rsidR="00B70FE6" w:rsidRPr="00B70FE6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Заместитель главного инженера по оперативно-</w:t>
            </w:r>
          </w:p>
          <w:p w14:paraId="7269C2BD" w14:textId="3F58B1CC" w:rsidR="00B70FE6" w:rsidRPr="00B70FE6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технологическому и ситуационному управлению –</w:t>
            </w:r>
          </w:p>
          <w:p w14:paraId="27DFA03E" w14:textId="5E60B6FB" w:rsidR="00B70FE6" w:rsidRPr="00D75CCE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начальник центра управления сетями</w:t>
            </w:r>
          </w:p>
        </w:tc>
        <w:tc>
          <w:tcPr>
            <w:tcW w:w="831" w:type="pct"/>
            <w:shd w:val="clear" w:color="auto" w:fill="auto"/>
          </w:tcPr>
          <w:p w14:paraId="491339DF" w14:textId="5564BEFE" w:rsidR="00B70FE6" w:rsidRPr="006B4D3C" w:rsidRDefault="00B70FE6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01A00791" w14:textId="2132B1B9" w:rsidR="00B70FE6" w:rsidRDefault="00B70FE6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Д.А. Кудрявцев</w:t>
            </w:r>
          </w:p>
        </w:tc>
        <w:bookmarkStart w:id="1" w:name="_GoBack"/>
        <w:bookmarkEnd w:id="1"/>
      </w:tr>
      <w:tr w:rsidR="00B70FE6" w:rsidRPr="00D75CCE" w14:paraId="6BEC82A8" w14:textId="77777777" w:rsidTr="006B4D3C">
        <w:trPr>
          <w:trHeight w:val="964"/>
        </w:trPr>
        <w:tc>
          <w:tcPr>
            <w:tcW w:w="152" w:type="pct"/>
          </w:tcPr>
          <w:p w14:paraId="2AAD81D9" w14:textId="77777777" w:rsidR="00B70FE6" w:rsidRPr="00D75CCE" w:rsidRDefault="00B70FE6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vAlign w:val="bottom"/>
          </w:tcPr>
          <w:p w14:paraId="1D57A6AE" w14:textId="77777777" w:rsidR="00B70FE6" w:rsidRPr="00B70FE6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Заместитель главного инженера по</w:t>
            </w:r>
          </w:p>
          <w:p w14:paraId="5D5B28B6" w14:textId="46A21CDB" w:rsidR="00B70FE6" w:rsidRPr="00D75CCE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управлению производственными активами</w:t>
            </w:r>
          </w:p>
        </w:tc>
        <w:tc>
          <w:tcPr>
            <w:tcW w:w="831" w:type="pct"/>
            <w:shd w:val="clear" w:color="auto" w:fill="auto"/>
          </w:tcPr>
          <w:p w14:paraId="0D35C7E1" w14:textId="77777777" w:rsidR="00B70FE6" w:rsidRPr="00D75CCE" w:rsidRDefault="00B70FE6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6341BC95" w14:textId="0C0F4925" w:rsidR="00B70FE6" w:rsidRDefault="00B70FE6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С.В. Юдин</w:t>
            </w:r>
          </w:p>
        </w:tc>
      </w:tr>
      <w:tr w:rsidR="00B70FE6" w:rsidRPr="00D75CCE" w14:paraId="0A63611E" w14:textId="77777777" w:rsidTr="006B4D3C">
        <w:trPr>
          <w:trHeight w:val="964"/>
        </w:trPr>
        <w:tc>
          <w:tcPr>
            <w:tcW w:w="152" w:type="pct"/>
          </w:tcPr>
          <w:p w14:paraId="68656030" w14:textId="77777777" w:rsidR="00B70FE6" w:rsidRPr="00D75CCE" w:rsidRDefault="00B70FE6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vAlign w:val="bottom"/>
          </w:tcPr>
          <w:p w14:paraId="1427FEE9" w14:textId="48936606" w:rsidR="00B70FE6" w:rsidRPr="00D75CCE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sz w:val="24"/>
                <w:szCs w:val="24"/>
                <w:lang w:eastAsia="ru-RU"/>
              </w:rPr>
              <w:t>департамента</w:t>
            </w:r>
            <w:r w:rsidRPr="00B70FE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FE6">
              <w:rPr>
                <w:sz w:val="24"/>
                <w:szCs w:val="24"/>
                <w:lang w:eastAsia="ru-RU"/>
              </w:rPr>
              <w:t>КиТАСУ</w:t>
            </w:r>
            <w:proofErr w:type="spellEnd"/>
          </w:p>
        </w:tc>
        <w:tc>
          <w:tcPr>
            <w:tcW w:w="831" w:type="pct"/>
            <w:shd w:val="clear" w:color="auto" w:fill="auto"/>
          </w:tcPr>
          <w:p w14:paraId="5D6AF294" w14:textId="77777777" w:rsidR="00B70FE6" w:rsidRPr="00D75CCE" w:rsidRDefault="00B70FE6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6AE911F9" w14:textId="3E75F3F4" w:rsidR="00B70FE6" w:rsidRDefault="00B70FE6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А.В. Каликаев</w:t>
            </w:r>
          </w:p>
        </w:tc>
      </w:tr>
      <w:tr w:rsidR="00B70FE6" w:rsidRPr="00D75CCE" w14:paraId="3CB3C556" w14:textId="77777777" w:rsidTr="006B4D3C">
        <w:trPr>
          <w:trHeight w:val="964"/>
        </w:trPr>
        <w:tc>
          <w:tcPr>
            <w:tcW w:w="152" w:type="pct"/>
          </w:tcPr>
          <w:p w14:paraId="66151CC8" w14:textId="77777777" w:rsidR="00B70FE6" w:rsidRPr="00D75CCE" w:rsidRDefault="00B70FE6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vAlign w:val="bottom"/>
          </w:tcPr>
          <w:p w14:paraId="52FE13A0" w14:textId="5ECFC946" w:rsidR="00B70FE6" w:rsidRPr="00D75CCE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D75CCE">
              <w:rPr>
                <w:sz w:val="24"/>
                <w:szCs w:val="24"/>
                <w:lang w:eastAsia="ru-RU"/>
              </w:rPr>
              <w:t xml:space="preserve">Начальник </w:t>
            </w:r>
            <w:proofErr w:type="spellStart"/>
            <w:r>
              <w:rPr>
                <w:sz w:val="24"/>
                <w:szCs w:val="24"/>
                <w:lang w:eastAsia="ru-RU"/>
              </w:rPr>
              <w:t>УТРиЦ</w:t>
            </w:r>
            <w:proofErr w:type="spellEnd"/>
          </w:p>
        </w:tc>
        <w:tc>
          <w:tcPr>
            <w:tcW w:w="831" w:type="pct"/>
            <w:shd w:val="clear" w:color="auto" w:fill="auto"/>
          </w:tcPr>
          <w:p w14:paraId="7843BB56" w14:textId="77777777" w:rsidR="00B70FE6" w:rsidRPr="00D75CCE" w:rsidRDefault="00B70FE6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5976C6C1" w14:textId="64695EE4" w:rsidR="00B70FE6" w:rsidRDefault="00B70FE6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А.А. Савельев</w:t>
            </w:r>
          </w:p>
        </w:tc>
      </w:tr>
      <w:tr w:rsidR="00B70FE6" w:rsidRPr="00D75CCE" w14:paraId="00AB3FAE" w14:textId="77777777" w:rsidTr="006B4D3C">
        <w:trPr>
          <w:trHeight w:val="964"/>
        </w:trPr>
        <w:tc>
          <w:tcPr>
            <w:tcW w:w="152" w:type="pct"/>
          </w:tcPr>
          <w:p w14:paraId="4764FA89" w14:textId="77777777" w:rsidR="00B70FE6" w:rsidRPr="00D75CCE" w:rsidRDefault="00B70FE6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vAlign w:val="bottom"/>
          </w:tcPr>
          <w:p w14:paraId="07EC345D" w14:textId="5859427E" w:rsidR="00B70FE6" w:rsidRPr="00D75CCE" w:rsidRDefault="00B70FE6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 xml:space="preserve">Начальник </w:t>
            </w:r>
            <w:proofErr w:type="spellStart"/>
            <w:r w:rsidRPr="00B70FE6">
              <w:rPr>
                <w:sz w:val="24"/>
                <w:szCs w:val="24"/>
                <w:lang w:eastAsia="ru-RU"/>
              </w:rPr>
              <w:t>СРЗАИиМ</w:t>
            </w:r>
            <w:proofErr w:type="spellEnd"/>
          </w:p>
        </w:tc>
        <w:tc>
          <w:tcPr>
            <w:tcW w:w="831" w:type="pct"/>
            <w:shd w:val="clear" w:color="auto" w:fill="auto"/>
          </w:tcPr>
          <w:p w14:paraId="0BA1780E" w14:textId="77777777" w:rsidR="00B70FE6" w:rsidRPr="00D75CCE" w:rsidRDefault="00B70FE6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4C876144" w14:textId="5BC4D8BE" w:rsidR="00B70FE6" w:rsidRDefault="00B70FE6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B70FE6">
              <w:rPr>
                <w:sz w:val="24"/>
                <w:szCs w:val="24"/>
                <w:lang w:eastAsia="ru-RU"/>
              </w:rPr>
              <w:t>А.В.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70FE6">
              <w:rPr>
                <w:sz w:val="24"/>
                <w:szCs w:val="24"/>
                <w:lang w:eastAsia="ru-RU"/>
              </w:rPr>
              <w:t>Кропачев</w:t>
            </w:r>
          </w:p>
        </w:tc>
      </w:tr>
    </w:tbl>
    <w:p w14:paraId="44DE8C84" w14:textId="4B0AE1E4"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7B489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D49B2B7" w14:textId="0275E35F" w:rsidR="00023A11" w:rsidRPr="00D26836" w:rsidRDefault="00023A11" w:rsidP="00023A1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t>Приложение №</w:t>
      </w:r>
      <w:r>
        <w:rPr>
          <w:sz w:val="26"/>
          <w:szCs w:val="26"/>
          <w:lang w:eastAsia="ru-RU"/>
        </w:rPr>
        <w:t>1</w:t>
      </w:r>
      <w:r w:rsidRPr="00D26836">
        <w:rPr>
          <w:sz w:val="26"/>
          <w:szCs w:val="26"/>
          <w:lang w:eastAsia="ru-RU"/>
        </w:rPr>
        <w:t xml:space="preserve"> к ТЗ №</w:t>
      </w:r>
      <w:r w:rsidR="00D37B5A">
        <w:rPr>
          <w:sz w:val="26"/>
          <w:szCs w:val="26"/>
          <w:lang w:eastAsia="ru-RU"/>
        </w:rPr>
        <w:t> </w:t>
      </w:r>
      <w:r w:rsidR="00D37B5A" w:rsidRPr="00D37B5A">
        <w:rPr>
          <w:sz w:val="26"/>
          <w:szCs w:val="26"/>
          <w:lang w:eastAsia="ru-RU"/>
        </w:rPr>
        <w:t>ТЗ/12/2022/18/1 от 25.11.2022</w:t>
      </w:r>
      <w:r w:rsidRPr="00D26836">
        <w:rPr>
          <w:sz w:val="26"/>
          <w:szCs w:val="26"/>
          <w:lang w:eastAsia="ru-RU"/>
        </w:rPr>
        <w:t>.</w:t>
      </w:r>
    </w:p>
    <w:p w14:paraId="3F5A0DD7" w14:textId="77777777" w:rsidR="00023A11" w:rsidRPr="00D26836" w:rsidRDefault="00023A11" w:rsidP="00023A11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14:paraId="7CD1D894" w14:textId="66E522B6"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14:paraId="016FC4BF" w14:textId="01C5F417"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74015D39" w14:textId="575577A0"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"/>
        <w:tblW w:w="13484" w:type="dxa"/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14:paraId="70E00BDE" w14:textId="77777777" w:rsidTr="00BE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62E1B0E0" w14:textId="4786316A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 xml:space="preserve">№ </w:t>
            </w:r>
            <w:proofErr w:type="spellStart"/>
            <w:r w:rsidRPr="00BE408B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918" w:type="dxa"/>
            <w:vAlign w:val="center"/>
          </w:tcPr>
          <w:p w14:paraId="074B5CB7" w14:textId="404C8C98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vAlign w:val="center"/>
          </w:tcPr>
          <w:p w14:paraId="71309C10" w14:textId="45BAA449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14:paraId="63105DCC" w14:textId="77777777" w:rsidTr="006B4D3C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5E343FCE" w14:textId="03298567" w:rsidR="00BE408B" w:rsidRPr="00BE408B" w:rsidRDefault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14:paraId="15809AEE" w14:textId="1A9C5DA4" w:rsidR="00BE408B" w:rsidRPr="00BE408B" w:rsidRDefault="00BE408B" w:rsidP="006B4D3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</w:p>
        </w:tc>
        <w:tc>
          <w:tcPr>
            <w:tcW w:w="2574" w:type="dxa"/>
            <w:vAlign w:val="center"/>
          </w:tcPr>
          <w:p w14:paraId="01C44ED1" w14:textId="653A69F8" w:rsidR="00BE408B" w:rsidRPr="00BE408B" w:rsidRDefault="00BA7D26" w:rsidP="006B4D3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14:paraId="70614707" w14:textId="77777777" w:rsidTr="006B4D3C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5EB4BF5" w14:textId="6AEF620F" w:rsidR="00BE408B" w:rsidRPr="00BE408B" w:rsidRDefault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14:paraId="2ECDAF40" w14:textId="7BC1118D" w:rsidR="00BE408B" w:rsidRPr="00BE408B" w:rsidRDefault="00BE408B" w:rsidP="006B4D3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</w:p>
        </w:tc>
        <w:tc>
          <w:tcPr>
            <w:tcW w:w="2574" w:type="dxa"/>
            <w:vAlign w:val="center"/>
          </w:tcPr>
          <w:p w14:paraId="23C8FB66" w14:textId="0D0040EA" w:rsidR="00BE408B" w:rsidRPr="00BE408B" w:rsidRDefault="00BA7D26" w:rsidP="006B4D3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E408B" w14:paraId="5C07BB0A" w14:textId="77777777" w:rsidTr="006B4D3C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5EEEC29D" w14:textId="7C91C8A4" w:rsidR="00BE408B" w:rsidRPr="00BE408B" w:rsidRDefault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14:paraId="08ACF09B" w14:textId="38CB382C" w:rsidR="00BE408B" w:rsidRPr="00BE408B" w:rsidRDefault="00BE408B" w:rsidP="006B4D3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Разъеденитель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 </w:t>
            </w:r>
          </w:p>
        </w:tc>
        <w:tc>
          <w:tcPr>
            <w:tcW w:w="2574" w:type="dxa"/>
            <w:vAlign w:val="center"/>
          </w:tcPr>
          <w:p w14:paraId="6D972F8A" w14:textId="26D2A204" w:rsidR="00BE408B" w:rsidRPr="00BE408B" w:rsidRDefault="00EC499A" w:rsidP="006B4D3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E408B" w14:paraId="7221A589" w14:textId="77777777" w:rsidTr="006B4D3C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73CD690" w14:textId="7FCB41C5" w:rsidR="00BE408B" w:rsidRPr="00BE408B" w:rsidRDefault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14:paraId="440003B1" w14:textId="6736C3D4" w:rsidR="00BE408B" w:rsidRPr="00BE408B" w:rsidRDefault="00BE408B" w:rsidP="006B4D3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</w:p>
        </w:tc>
        <w:tc>
          <w:tcPr>
            <w:tcW w:w="2574" w:type="dxa"/>
            <w:vAlign w:val="center"/>
          </w:tcPr>
          <w:p w14:paraId="4F9A6BAD" w14:textId="3682808A" w:rsidR="00BE408B" w:rsidRPr="00BE408B" w:rsidRDefault="00BA7D26" w:rsidP="006B4D3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14:paraId="1DB8651E" w14:textId="77777777" w:rsidTr="006B4D3C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2F9F5CDB" w14:textId="33A72F0F" w:rsidR="00BE408B" w:rsidRPr="00BE408B" w:rsidRDefault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14:paraId="0FB9F875" w14:textId="3B037FAC" w:rsidR="00BE408B" w:rsidRPr="00BE408B" w:rsidRDefault="00BE408B" w:rsidP="006B4D3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proofErr w:type="spellStart"/>
            <w:r w:rsidRPr="00BE408B">
              <w:rPr>
                <w:color w:val="000000"/>
                <w:sz w:val="26"/>
                <w:szCs w:val="26"/>
              </w:rPr>
              <w:t>маслянных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  <w:vAlign w:val="center"/>
          </w:tcPr>
          <w:p w14:paraId="6C7D4B23" w14:textId="478A0127" w:rsidR="00BE408B" w:rsidRPr="00BE408B" w:rsidRDefault="00BA7D26" w:rsidP="006B4D3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14:paraId="5814184E" w14:textId="518677A4" w:rsidR="00BA7D26" w:rsidRDefault="00BA7D26" w:rsidP="002B793B">
      <w:pPr>
        <w:jc w:val="right"/>
        <w:rPr>
          <w:sz w:val="26"/>
          <w:szCs w:val="26"/>
        </w:rPr>
      </w:pPr>
    </w:p>
    <w:p w14:paraId="2EA8B887" w14:textId="77777777" w:rsidR="00BA7D26" w:rsidRDefault="00BA7D26">
      <w:pPr>
        <w:suppressAutoHyphens w:val="0"/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9EAA8D2" w14:textId="4950B5ED" w:rsidR="00675AB0" w:rsidRPr="00D26836" w:rsidRDefault="00675AB0" w:rsidP="002B793B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ТЗ </w:t>
      </w:r>
      <w:r w:rsidR="00D37B5A" w:rsidRPr="00D26836">
        <w:rPr>
          <w:sz w:val="26"/>
          <w:szCs w:val="26"/>
          <w:lang w:eastAsia="ru-RU"/>
        </w:rPr>
        <w:t>№</w:t>
      </w:r>
      <w:r w:rsidR="00D37B5A">
        <w:rPr>
          <w:sz w:val="26"/>
          <w:szCs w:val="26"/>
          <w:lang w:eastAsia="ru-RU"/>
        </w:rPr>
        <w:t> </w:t>
      </w:r>
      <w:r w:rsidR="00D37B5A" w:rsidRPr="00D37B5A">
        <w:rPr>
          <w:sz w:val="26"/>
          <w:szCs w:val="26"/>
          <w:lang w:eastAsia="ru-RU"/>
        </w:rPr>
        <w:t>ТЗ/12/2022/18/1 от 25.11.2022</w:t>
      </w:r>
      <w:r w:rsidRPr="00D26836">
        <w:rPr>
          <w:sz w:val="26"/>
          <w:szCs w:val="26"/>
          <w:lang w:eastAsia="ru-RU"/>
        </w:rPr>
        <w:t>.</w:t>
      </w:r>
    </w:p>
    <w:p w14:paraId="1A5B563C" w14:textId="77777777"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14:paraId="4135EA3A" w14:textId="77777777"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14:paraId="4C677887" w14:textId="77777777"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14:paraId="7F391E7D" w14:textId="35B56483"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C6FAA" w14:textId="77777777" w:rsidR="00230ABE" w:rsidRDefault="00230ABE" w:rsidP="00226092">
      <w:r>
        <w:separator/>
      </w:r>
    </w:p>
  </w:endnote>
  <w:endnote w:type="continuationSeparator" w:id="0">
    <w:p w14:paraId="490196F8" w14:textId="77777777" w:rsidR="00230ABE" w:rsidRDefault="00230ABE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14:paraId="13A3783F" w14:textId="03AD7E5F"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69B">
          <w:rPr>
            <w:noProof/>
          </w:rPr>
          <w:t>23</w:t>
        </w:r>
        <w:r>
          <w:fldChar w:fldCharType="end"/>
        </w:r>
      </w:p>
    </w:sdtContent>
  </w:sdt>
  <w:p w14:paraId="0148B2C7" w14:textId="77777777" w:rsidR="00C4057F" w:rsidRDefault="00C4057F">
    <w:pPr>
      <w:pStyle w:val="a9"/>
    </w:pPr>
  </w:p>
  <w:p w14:paraId="5CFF1E02" w14:textId="77777777"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AEA43" w14:textId="77777777" w:rsidR="00230ABE" w:rsidRDefault="00230ABE" w:rsidP="00226092">
      <w:r>
        <w:separator/>
      </w:r>
    </w:p>
  </w:footnote>
  <w:footnote w:type="continuationSeparator" w:id="0">
    <w:p w14:paraId="1BEE16CE" w14:textId="77777777" w:rsidR="00230ABE" w:rsidRDefault="00230ABE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0669C"/>
    <w:rsid w:val="0001060F"/>
    <w:rsid w:val="00010BA1"/>
    <w:rsid w:val="00011E92"/>
    <w:rsid w:val="00023A11"/>
    <w:rsid w:val="000348BD"/>
    <w:rsid w:val="00035A2B"/>
    <w:rsid w:val="00061428"/>
    <w:rsid w:val="00071677"/>
    <w:rsid w:val="00084C22"/>
    <w:rsid w:val="00085F63"/>
    <w:rsid w:val="00095F33"/>
    <w:rsid w:val="000A096B"/>
    <w:rsid w:val="000A480A"/>
    <w:rsid w:val="000A5A7F"/>
    <w:rsid w:val="000B1631"/>
    <w:rsid w:val="000B4BC7"/>
    <w:rsid w:val="000B79AC"/>
    <w:rsid w:val="000B7BDE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35E82"/>
    <w:rsid w:val="001436E3"/>
    <w:rsid w:val="0014669B"/>
    <w:rsid w:val="001548B2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D6D02"/>
    <w:rsid w:val="001E1AB6"/>
    <w:rsid w:val="001E4ED1"/>
    <w:rsid w:val="00200698"/>
    <w:rsid w:val="002059DE"/>
    <w:rsid w:val="002126FB"/>
    <w:rsid w:val="00223A8A"/>
    <w:rsid w:val="00224908"/>
    <w:rsid w:val="00226092"/>
    <w:rsid w:val="00230ABE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6AD"/>
    <w:rsid w:val="002A3C95"/>
    <w:rsid w:val="002B793B"/>
    <w:rsid w:val="002C06CE"/>
    <w:rsid w:val="002C3625"/>
    <w:rsid w:val="002D47B9"/>
    <w:rsid w:val="002D66E6"/>
    <w:rsid w:val="002E025B"/>
    <w:rsid w:val="002E16E0"/>
    <w:rsid w:val="002F6533"/>
    <w:rsid w:val="003025F2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D6BE1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76C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26417"/>
    <w:rsid w:val="0063472D"/>
    <w:rsid w:val="00635E95"/>
    <w:rsid w:val="00662613"/>
    <w:rsid w:val="00675AB0"/>
    <w:rsid w:val="0069538C"/>
    <w:rsid w:val="00696C16"/>
    <w:rsid w:val="006A0A7A"/>
    <w:rsid w:val="006A2431"/>
    <w:rsid w:val="006B4D3C"/>
    <w:rsid w:val="006B7CC4"/>
    <w:rsid w:val="006C0066"/>
    <w:rsid w:val="006D2A1B"/>
    <w:rsid w:val="006E0D1F"/>
    <w:rsid w:val="006E3789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54400"/>
    <w:rsid w:val="00760316"/>
    <w:rsid w:val="0076311A"/>
    <w:rsid w:val="007661DD"/>
    <w:rsid w:val="00772F43"/>
    <w:rsid w:val="00791987"/>
    <w:rsid w:val="007B4897"/>
    <w:rsid w:val="007C4CE2"/>
    <w:rsid w:val="007D3E8C"/>
    <w:rsid w:val="007D5C39"/>
    <w:rsid w:val="007D6AD0"/>
    <w:rsid w:val="00826A4D"/>
    <w:rsid w:val="00827A55"/>
    <w:rsid w:val="008401C8"/>
    <w:rsid w:val="008515FF"/>
    <w:rsid w:val="008518DA"/>
    <w:rsid w:val="008551C1"/>
    <w:rsid w:val="00861361"/>
    <w:rsid w:val="00862F03"/>
    <w:rsid w:val="00875FBC"/>
    <w:rsid w:val="00876C5F"/>
    <w:rsid w:val="008811AF"/>
    <w:rsid w:val="0089189B"/>
    <w:rsid w:val="00891D9B"/>
    <w:rsid w:val="00895F52"/>
    <w:rsid w:val="008B11B0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3312"/>
    <w:rsid w:val="0098070B"/>
    <w:rsid w:val="00981BAA"/>
    <w:rsid w:val="00983AAA"/>
    <w:rsid w:val="00984055"/>
    <w:rsid w:val="00984933"/>
    <w:rsid w:val="00991180"/>
    <w:rsid w:val="009A619F"/>
    <w:rsid w:val="009C20D7"/>
    <w:rsid w:val="009D4899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42A4"/>
    <w:rsid w:val="00A45159"/>
    <w:rsid w:val="00A50486"/>
    <w:rsid w:val="00A53E05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05E69"/>
    <w:rsid w:val="00B12F56"/>
    <w:rsid w:val="00B176E2"/>
    <w:rsid w:val="00B23C13"/>
    <w:rsid w:val="00B2559C"/>
    <w:rsid w:val="00B42BC5"/>
    <w:rsid w:val="00B47074"/>
    <w:rsid w:val="00B47E77"/>
    <w:rsid w:val="00B503D3"/>
    <w:rsid w:val="00B5327A"/>
    <w:rsid w:val="00B65C5D"/>
    <w:rsid w:val="00B67778"/>
    <w:rsid w:val="00B70FE6"/>
    <w:rsid w:val="00B73561"/>
    <w:rsid w:val="00B8140D"/>
    <w:rsid w:val="00B8430B"/>
    <w:rsid w:val="00BA16B3"/>
    <w:rsid w:val="00BA6CA6"/>
    <w:rsid w:val="00BA7D26"/>
    <w:rsid w:val="00BB2A89"/>
    <w:rsid w:val="00BD4B1B"/>
    <w:rsid w:val="00BD5DAC"/>
    <w:rsid w:val="00BE34C9"/>
    <w:rsid w:val="00BE408B"/>
    <w:rsid w:val="00BF1B90"/>
    <w:rsid w:val="00BF2B77"/>
    <w:rsid w:val="00C03AF2"/>
    <w:rsid w:val="00C160EE"/>
    <w:rsid w:val="00C16CE5"/>
    <w:rsid w:val="00C250D7"/>
    <w:rsid w:val="00C4057F"/>
    <w:rsid w:val="00C40B66"/>
    <w:rsid w:val="00C411BE"/>
    <w:rsid w:val="00C4599B"/>
    <w:rsid w:val="00C55CF1"/>
    <w:rsid w:val="00C577E5"/>
    <w:rsid w:val="00C66A76"/>
    <w:rsid w:val="00C733CA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4AB3"/>
    <w:rsid w:val="00D10FE9"/>
    <w:rsid w:val="00D24D3D"/>
    <w:rsid w:val="00D26836"/>
    <w:rsid w:val="00D32097"/>
    <w:rsid w:val="00D34B51"/>
    <w:rsid w:val="00D37B5A"/>
    <w:rsid w:val="00D440EC"/>
    <w:rsid w:val="00D72D03"/>
    <w:rsid w:val="00D7474C"/>
    <w:rsid w:val="00D81A13"/>
    <w:rsid w:val="00D82869"/>
    <w:rsid w:val="00D83CE5"/>
    <w:rsid w:val="00DA48F6"/>
    <w:rsid w:val="00DA7B64"/>
    <w:rsid w:val="00DC53A4"/>
    <w:rsid w:val="00DD7ADD"/>
    <w:rsid w:val="00DE0D0F"/>
    <w:rsid w:val="00E0667D"/>
    <w:rsid w:val="00E140E3"/>
    <w:rsid w:val="00E17B28"/>
    <w:rsid w:val="00E20C37"/>
    <w:rsid w:val="00E37D89"/>
    <w:rsid w:val="00E4750C"/>
    <w:rsid w:val="00E523E6"/>
    <w:rsid w:val="00E547A9"/>
    <w:rsid w:val="00E606ED"/>
    <w:rsid w:val="00E612CD"/>
    <w:rsid w:val="00E63F10"/>
    <w:rsid w:val="00E65256"/>
    <w:rsid w:val="00E76F50"/>
    <w:rsid w:val="00E92A05"/>
    <w:rsid w:val="00E96D4A"/>
    <w:rsid w:val="00EA2956"/>
    <w:rsid w:val="00EA3AB9"/>
    <w:rsid w:val="00EA760A"/>
    <w:rsid w:val="00EB3361"/>
    <w:rsid w:val="00EB73C0"/>
    <w:rsid w:val="00EC499A"/>
    <w:rsid w:val="00EC6039"/>
    <w:rsid w:val="00EC6C85"/>
    <w:rsid w:val="00ED0E75"/>
    <w:rsid w:val="00ED1BF9"/>
    <w:rsid w:val="00ED3F92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30FA3"/>
    <w:rsid w:val="00F40CA6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7D51"/>
    <w:rsid w:val="00FD1465"/>
    <w:rsid w:val="00FE0E54"/>
    <w:rsid w:val="00FE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7C979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Grid Table 1 Light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3">
    <w:name w:val="Body Text Indent 3"/>
    <w:basedOn w:val="a"/>
    <w:link w:val="34"/>
    <w:uiPriority w:val="99"/>
    <w:semiHidden/>
    <w:unhideWhenUsed/>
    <w:rsid w:val="00B70FE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B70FE6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36921-DA21-4FD3-9AA1-1DF22CAC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23</Pages>
  <Words>7357</Words>
  <Characters>41937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Савельев Алексей Андреевич</cp:lastModifiedBy>
  <cp:revision>24</cp:revision>
  <cp:lastPrinted>2023-02-02T12:02:00Z</cp:lastPrinted>
  <dcterms:created xsi:type="dcterms:W3CDTF">2022-11-16T08:59:00Z</dcterms:created>
  <dcterms:modified xsi:type="dcterms:W3CDTF">2023-02-02T12:03:00Z</dcterms:modified>
</cp:coreProperties>
</file>